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1BD3" w:rsidRPr="00D86A8A" w:rsidRDefault="008A1BD3" w:rsidP="008A1BD3">
      <w:pPr>
        <w:autoSpaceDE w:val="0"/>
        <w:autoSpaceDN w:val="0"/>
        <w:spacing w:after="78" w:line="220" w:lineRule="exact"/>
        <w:rPr>
          <w:lang w:val="ru-RU"/>
        </w:rPr>
      </w:pPr>
    </w:p>
    <w:p w:rsidR="008A1BD3" w:rsidRDefault="008A1BD3" w:rsidP="008A1BD3">
      <w:pPr>
        <w:autoSpaceDE w:val="0"/>
        <w:autoSpaceDN w:val="0"/>
        <w:spacing w:after="78" w:line="220" w:lineRule="exact"/>
      </w:pPr>
      <w:r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                                </w:t>
      </w:r>
    </w:p>
    <w:p w:rsidR="008A1BD3" w:rsidRPr="008A1BD3" w:rsidRDefault="008A1BD3" w:rsidP="008A1BD3">
      <w:pPr>
        <w:autoSpaceDE w:val="0"/>
        <w:autoSpaceDN w:val="0"/>
        <w:spacing w:after="0" w:line="230" w:lineRule="auto"/>
        <w:ind w:left="1494"/>
        <w:rPr>
          <w:lang w:val="ru-RU"/>
        </w:rPr>
      </w:pPr>
      <w:r w:rsidRPr="008A1BD3">
        <w:rPr>
          <w:rFonts w:ascii="Times New Roman" w:eastAsia="Times New Roman" w:hAnsi="Times New Roman"/>
          <w:b/>
          <w:color w:val="000000"/>
          <w:sz w:val="24"/>
          <w:lang w:val="ru-RU"/>
        </w:rPr>
        <w:t>МИНИСТЕРСТВО ПРОСВЕЩЕНИЯ РОССИЙСКОЙ ФЕДЕРАЦИИ</w:t>
      </w:r>
    </w:p>
    <w:p w:rsidR="008A1BD3" w:rsidRPr="008A1BD3" w:rsidRDefault="008A1BD3" w:rsidP="008A1BD3">
      <w:pPr>
        <w:autoSpaceDE w:val="0"/>
        <w:autoSpaceDN w:val="0"/>
        <w:spacing w:before="670" w:after="0" w:line="230" w:lineRule="auto"/>
        <w:ind w:left="2286"/>
        <w:rPr>
          <w:lang w:val="ru-RU"/>
        </w:rPr>
      </w:pPr>
      <w:r w:rsidRPr="008A1BD3">
        <w:rPr>
          <w:rFonts w:ascii="Times New Roman" w:eastAsia="Times New Roman" w:hAnsi="Times New Roman"/>
          <w:color w:val="000000"/>
          <w:sz w:val="24"/>
          <w:lang w:val="ru-RU"/>
        </w:rPr>
        <w:t>Министерство образования и науки Республики Татарстан</w:t>
      </w:r>
    </w:p>
    <w:p w:rsidR="008A1BD3" w:rsidRPr="008A1BD3" w:rsidRDefault="008A1BD3" w:rsidP="008A1BD3">
      <w:pPr>
        <w:autoSpaceDE w:val="0"/>
        <w:autoSpaceDN w:val="0"/>
        <w:spacing w:before="670" w:after="0" w:line="230" w:lineRule="auto"/>
        <w:ind w:left="1938"/>
        <w:rPr>
          <w:lang w:val="ru-RU"/>
        </w:rPr>
      </w:pPr>
      <w:r w:rsidRPr="008A1BD3">
        <w:rPr>
          <w:rFonts w:ascii="Times New Roman" w:eastAsia="Times New Roman" w:hAnsi="Times New Roman"/>
          <w:color w:val="000000"/>
          <w:sz w:val="24"/>
          <w:lang w:val="ru-RU"/>
        </w:rPr>
        <w:t xml:space="preserve">Исполнительный комитет </w:t>
      </w:r>
      <w:proofErr w:type="spellStart"/>
      <w:r w:rsidRPr="008A1BD3">
        <w:rPr>
          <w:rFonts w:ascii="Times New Roman" w:eastAsia="Times New Roman" w:hAnsi="Times New Roman"/>
          <w:color w:val="000000"/>
          <w:sz w:val="24"/>
          <w:lang w:val="ru-RU"/>
        </w:rPr>
        <w:t>Апастовского</w:t>
      </w:r>
      <w:proofErr w:type="spellEnd"/>
      <w:r w:rsidRPr="008A1BD3">
        <w:rPr>
          <w:rFonts w:ascii="Times New Roman" w:eastAsia="Times New Roman" w:hAnsi="Times New Roman"/>
          <w:color w:val="000000"/>
          <w:sz w:val="24"/>
          <w:lang w:val="ru-RU"/>
        </w:rPr>
        <w:t xml:space="preserve"> муниципального района</w:t>
      </w:r>
    </w:p>
    <w:p w:rsidR="008A1BD3" w:rsidRPr="008A1BD3" w:rsidRDefault="008A1BD3" w:rsidP="008A1BD3">
      <w:pPr>
        <w:autoSpaceDE w:val="0"/>
        <w:autoSpaceDN w:val="0"/>
        <w:spacing w:before="670" w:after="1376" w:line="230" w:lineRule="auto"/>
        <w:ind w:left="2148"/>
        <w:rPr>
          <w:lang w:val="ru-RU"/>
        </w:rPr>
      </w:pPr>
      <w:r w:rsidRPr="008A1BD3">
        <w:rPr>
          <w:rFonts w:ascii="Times New Roman" w:eastAsia="Times New Roman" w:hAnsi="Times New Roman"/>
          <w:color w:val="000000"/>
          <w:sz w:val="24"/>
          <w:lang w:val="ru-RU"/>
        </w:rPr>
        <w:t>МБОУ «</w:t>
      </w:r>
      <w:proofErr w:type="spellStart"/>
      <w:r w:rsidRPr="008A1BD3">
        <w:rPr>
          <w:rFonts w:ascii="Times New Roman" w:eastAsia="Times New Roman" w:hAnsi="Times New Roman"/>
          <w:color w:val="000000"/>
          <w:sz w:val="24"/>
          <w:lang w:val="ru-RU"/>
        </w:rPr>
        <w:t>Бурнашевская</w:t>
      </w:r>
      <w:proofErr w:type="spellEnd"/>
      <w:r w:rsidRPr="008A1BD3">
        <w:rPr>
          <w:rFonts w:ascii="Times New Roman" w:eastAsia="Times New Roman" w:hAnsi="Times New Roman"/>
          <w:color w:val="000000"/>
          <w:sz w:val="24"/>
          <w:lang w:val="ru-RU"/>
        </w:rPr>
        <w:t xml:space="preserve"> средняя общеобразовательная школа»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3162"/>
        <w:gridCol w:w="3560"/>
        <w:gridCol w:w="3620"/>
      </w:tblGrid>
      <w:tr w:rsidR="008A1BD3" w:rsidTr="008A1BD3">
        <w:trPr>
          <w:trHeight w:hRule="exact" w:val="274"/>
        </w:trPr>
        <w:tc>
          <w:tcPr>
            <w:tcW w:w="3162" w:type="dxa"/>
            <w:tcMar>
              <w:left w:w="0" w:type="dxa"/>
              <w:right w:w="0" w:type="dxa"/>
            </w:tcMar>
          </w:tcPr>
          <w:p w:rsidR="008A1BD3" w:rsidRDefault="008A1BD3" w:rsidP="008A1BD3">
            <w:pPr>
              <w:autoSpaceDE w:val="0"/>
              <w:autoSpaceDN w:val="0"/>
              <w:spacing w:before="48" w:after="0" w:line="230" w:lineRule="auto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РАССМОТРЕНО</w:t>
            </w:r>
          </w:p>
        </w:tc>
        <w:tc>
          <w:tcPr>
            <w:tcW w:w="3560" w:type="dxa"/>
            <w:tcMar>
              <w:left w:w="0" w:type="dxa"/>
              <w:right w:w="0" w:type="dxa"/>
            </w:tcMar>
          </w:tcPr>
          <w:p w:rsidR="008A1BD3" w:rsidRDefault="008A1BD3" w:rsidP="008A1BD3">
            <w:pPr>
              <w:autoSpaceDE w:val="0"/>
              <w:autoSpaceDN w:val="0"/>
              <w:spacing w:before="48" w:after="0" w:line="230" w:lineRule="auto"/>
              <w:ind w:left="356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СОГЛАСОВАНО</w:t>
            </w:r>
          </w:p>
        </w:tc>
        <w:tc>
          <w:tcPr>
            <w:tcW w:w="3620" w:type="dxa"/>
            <w:tcMar>
              <w:left w:w="0" w:type="dxa"/>
              <w:right w:w="0" w:type="dxa"/>
            </w:tcMar>
          </w:tcPr>
          <w:p w:rsidR="008A1BD3" w:rsidRDefault="008A1BD3" w:rsidP="008A1BD3">
            <w:pPr>
              <w:autoSpaceDE w:val="0"/>
              <w:autoSpaceDN w:val="0"/>
              <w:spacing w:before="48" w:after="0" w:line="230" w:lineRule="auto"/>
              <w:ind w:left="312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УТВЕРЖДЕНО</w:t>
            </w:r>
          </w:p>
        </w:tc>
      </w:tr>
      <w:tr w:rsidR="008A1BD3" w:rsidTr="008A1BD3">
        <w:trPr>
          <w:trHeight w:hRule="exact" w:val="200"/>
        </w:trPr>
        <w:tc>
          <w:tcPr>
            <w:tcW w:w="3162" w:type="dxa"/>
            <w:tcMar>
              <w:left w:w="0" w:type="dxa"/>
              <w:right w:w="0" w:type="dxa"/>
            </w:tcMar>
          </w:tcPr>
          <w:p w:rsidR="008A1BD3" w:rsidRDefault="008A1BD3" w:rsidP="008A1BD3">
            <w:pPr>
              <w:autoSpaceDE w:val="0"/>
              <w:autoSpaceDN w:val="0"/>
              <w:spacing w:after="0" w:line="230" w:lineRule="auto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Руковдитель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 xml:space="preserve"> ШМО</w:t>
            </w:r>
          </w:p>
        </w:tc>
        <w:tc>
          <w:tcPr>
            <w:tcW w:w="3560" w:type="dxa"/>
            <w:tcMar>
              <w:left w:w="0" w:type="dxa"/>
              <w:right w:w="0" w:type="dxa"/>
            </w:tcMar>
          </w:tcPr>
          <w:p w:rsidR="008A1BD3" w:rsidRPr="008A1BD3" w:rsidRDefault="008A1BD3" w:rsidP="008A1BD3">
            <w:pPr>
              <w:autoSpaceDE w:val="0"/>
              <w:autoSpaceDN w:val="0"/>
              <w:spacing w:after="0" w:line="230" w:lineRule="auto"/>
              <w:ind w:left="356"/>
              <w:rPr>
                <w:lang w:val="ru-RU"/>
              </w:rPr>
            </w:pPr>
            <w:r w:rsidRPr="008A1BD3">
              <w:rPr>
                <w:rFonts w:ascii="Times New Roman" w:eastAsia="Times New Roman" w:hAnsi="Times New Roman"/>
                <w:color w:val="000000"/>
                <w:w w:val="102"/>
                <w:sz w:val="20"/>
                <w:lang w:val="ru-RU"/>
              </w:rPr>
              <w:t>Зам. директора по УВР МБОУ</w:t>
            </w:r>
          </w:p>
        </w:tc>
        <w:tc>
          <w:tcPr>
            <w:tcW w:w="3620" w:type="dxa"/>
            <w:tcMar>
              <w:left w:w="0" w:type="dxa"/>
              <w:right w:w="0" w:type="dxa"/>
            </w:tcMar>
          </w:tcPr>
          <w:p w:rsidR="008A1BD3" w:rsidRDefault="008A1BD3" w:rsidP="008A1BD3">
            <w:pPr>
              <w:autoSpaceDE w:val="0"/>
              <w:autoSpaceDN w:val="0"/>
              <w:spacing w:after="0" w:line="230" w:lineRule="auto"/>
              <w:ind w:left="31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Директор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МБОУ"Бурнашевская</w:t>
            </w:r>
            <w:proofErr w:type="spellEnd"/>
          </w:p>
        </w:tc>
      </w:tr>
      <w:tr w:rsidR="008A1BD3" w:rsidTr="008A1BD3">
        <w:trPr>
          <w:trHeight w:hRule="exact" w:val="208"/>
        </w:trPr>
        <w:tc>
          <w:tcPr>
            <w:tcW w:w="3162" w:type="dxa"/>
            <w:vMerge w:val="restart"/>
            <w:tcMar>
              <w:left w:w="0" w:type="dxa"/>
              <w:right w:w="0" w:type="dxa"/>
            </w:tcMar>
          </w:tcPr>
          <w:p w:rsidR="008A1BD3" w:rsidRDefault="008A1BD3" w:rsidP="008A1BD3">
            <w:pPr>
              <w:autoSpaceDE w:val="0"/>
              <w:autoSpaceDN w:val="0"/>
              <w:spacing w:before="402" w:after="0" w:line="230" w:lineRule="auto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учитель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начальных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классов</w:t>
            </w:r>
            <w:proofErr w:type="spellEnd"/>
          </w:p>
        </w:tc>
        <w:tc>
          <w:tcPr>
            <w:tcW w:w="3560" w:type="dxa"/>
            <w:tcMar>
              <w:left w:w="0" w:type="dxa"/>
              <w:right w:w="0" w:type="dxa"/>
            </w:tcMar>
          </w:tcPr>
          <w:p w:rsidR="008A1BD3" w:rsidRDefault="008A1BD3" w:rsidP="008A1BD3">
            <w:pPr>
              <w:autoSpaceDE w:val="0"/>
              <w:autoSpaceDN w:val="0"/>
              <w:spacing w:after="0" w:line="230" w:lineRule="auto"/>
              <w:ind w:left="356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"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Бурнашевская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средняя</w:t>
            </w:r>
            <w:proofErr w:type="spellEnd"/>
          </w:p>
        </w:tc>
        <w:tc>
          <w:tcPr>
            <w:tcW w:w="3620" w:type="dxa"/>
            <w:vMerge w:val="restart"/>
            <w:tcMar>
              <w:left w:w="0" w:type="dxa"/>
              <w:right w:w="0" w:type="dxa"/>
            </w:tcMar>
          </w:tcPr>
          <w:p w:rsidR="008A1BD3" w:rsidRDefault="008A1BD3" w:rsidP="008A1BD3">
            <w:pPr>
              <w:autoSpaceDE w:val="0"/>
              <w:autoSpaceDN w:val="0"/>
              <w:spacing w:after="0" w:line="230" w:lineRule="auto"/>
              <w:ind w:left="31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средняя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общеобразовательная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школа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"</w:t>
            </w:r>
          </w:p>
        </w:tc>
      </w:tr>
      <w:tr w:rsidR="008A1BD3" w:rsidTr="008A1BD3">
        <w:trPr>
          <w:trHeight w:hRule="exact" w:val="104"/>
        </w:trPr>
        <w:tc>
          <w:tcPr>
            <w:tcW w:w="3453" w:type="dxa"/>
            <w:vMerge/>
          </w:tcPr>
          <w:p w:rsidR="008A1BD3" w:rsidRDefault="008A1BD3" w:rsidP="008A1BD3"/>
        </w:tc>
        <w:tc>
          <w:tcPr>
            <w:tcW w:w="3560" w:type="dxa"/>
            <w:vMerge w:val="restart"/>
            <w:tcMar>
              <w:left w:w="0" w:type="dxa"/>
              <w:right w:w="0" w:type="dxa"/>
            </w:tcMar>
          </w:tcPr>
          <w:p w:rsidR="008A1BD3" w:rsidRDefault="008A1BD3" w:rsidP="008A1BD3">
            <w:pPr>
              <w:autoSpaceDE w:val="0"/>
              <w:autoSpaceDN w:val="0"/>
              <w:spacing w:after="0" w:line="230" w:lineRule="auto"/>
              <w:ind w:left="35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общеобразовательная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школа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"</w:t>
            </w:r>
          </w:p>
        </w:tc>
        <w:tc>
          <w:tcPr>
            <w:tcW w:w="3453" w:type="dxa"/>
            <w:vMerge/>
          </w:tcPr>
          <w:p w:rsidR="008A1BD3" w:rsidRDefault="008A1BD3" w:rsidP="008A1BD3"/>
        </w:tc>
      </w:tr>
      <w:tr w:rsidR="008A1BD3" w:rsidTr="008A1BD3">
        <w:trPr>
          <w:trHeight w:hRule="exact" w:val="288"/>
        </w:trPr>
        <w:tc>
          <w:tcPr>
            <w:tcW w:w="3453" w:type="dxa"/>
            <w:vMerge/>
          </w:tcPr>
          <w:p w:rsidR="008A1BD3" w:rsidRDefault="008A1BD3" w:rsidP="008A1BD3"/>
        </w:tc>
        <w:tc>
          <w:tcPr>
            <w:tcW w:w="3453" w:type="dxa"/>
            <w:vMerge/>
          </w:tcPr>
          <w:p w:rsidR="008A1BD3" w:rsidRDefault="008A1BD3" w:rsidP="008A1BD3"/>
        </w:tc>
        <w:tc>
          <w:tcPr>
            <w:tcW w:w="3620" w:type="dxa"/>
            <w:vMerge w:val="restart"/>
            <w:tcMar>
              <w:left w:w="0" w:type="dxa"/>
              <w:right w:w="0" w:type="dxa"/>
            </w:tcMar>
          </w:tcPr>
          <w:p w:rsidR="008A1BD3" w:rsidRDefault="008A1BD3" w:rsidP="008A1BD3">
            <w:pPr>
              <w:autoSpaceDE w:val="0"/>
              <w:autoSpaceDN w:val="0"/>
              <w:spacing w:before="90" w:after="0" w:line="230" w:lineRule="auto"/>
              <w:ind w:left="312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______________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Вилданова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 xml:space="preserve"> Д.Х.</w:t>
            </w:r>
          </w:p>
        </w:tc>
      </w:tr>
      <w:tr w:rsidR="008A1BD3" w:rsidTr="008A1BD3">
        <w:trPr>
          <w:trHeight w:hRule="exact" w:val="118"/>
        </w:trPr>
        <w:tc>
          <w:tcPr>
            <w:tcW w:w="3453" w:type="dxa"/>
            <w:vMerge/>
          </w:tcPr>
          <w:p w:rsidR="008A1BD3" w:rsidRDefault="008A1BD3" w:rsidP="008A1BD3"/>
        </w:tc>
        <w:tc>
          <w:tcPr>
            <w:tcW w:w="3560" w:type="dxa"/>
            <w:vMerge w:val="restart"/>
            <w:tcMar>
              <w:left w:w="0" w:type="dxa"/>
              <w:right w:w="0" w:type="dxa"/>
            </w:tcMar>
          </w:tcPr>
          <w:p w:rsidR="008A1BD3" w:rsidRDefault="008A1BD3" w:rsidP="008A1BD3">
            <w:pPr>
              <w:autoSpaceDE w:val="0"/>
              <w:autoSpaceDN w:val="0"/>
              <w:spacing w:before="6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______________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Хуснуллина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 xml:space="preserve"> А.Р.</w:t>
            </w:r>
          </w:p>
        </w:tc>
        <w:tc>
          <w:tcPr>
            <w:tcW w:w="3453" w:type="dxa"/>
            <w:vMerge/>
          </w:tcPr>
          <w:p w:rsidR="008A1BD3" w:rsidRDefault="008A1BD3" w:rsidP="008A1BD3"/>
        </w:tc>
      </w:tr>
      <w:tr w:rsidR="008A1BD3" w:rsidTr="008A1BD3">
        <w:trPr>
          <w:trHeight w:hRule="exact" w:val="302"/>
        </w:trPr>
        <w:tc>
          <w:tcPr>
            <w:tcW w:w="3162" w:type="dxa"/>
            <w:tcMar>
              <w:left w:w="0" w:type="dxa"/>
              <w:right w:w="0" w:type="dxa"/>
            </w:tcMar>
          </w:tcPr>
          <w:p w:rsidR="008A1BD3" w:rsidRDefault="008A1BD3" w:rsidP="008A1BD3">
            <w:pPr>
              <w:autoSpaceDE w:val="0"/>
              <w:autoSpaceDN w:val="0"/>
              <w:spacing w:before="76" w:after="0" w:line="230" w:lineRule="auto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______________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Вилданова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 xml:space="preserve"> Л.М.</w:t>
            </w:r>
          </w:p>
        </w:tc>
        <w:tc>
          <w:tcPr>
            <w:tcW w:w="3453" w:type="dxa"/>
            <w:vMerge/>
          </w:tcPr>
          <w:p w:rsidR="008A1BD3" w:rsidRDefault="008A1BD3" w:rsidP="008A1BD3"/>
        </w:tc>
        <w:tc>
          <w:tcPr>
            <w:tcW w:w="3620" w:type="dxa"/>
            <w:tcMar>
              <w:left w:w="0" w:type="dxa"/>
              <w:right w:w="0" w:type="dxa"/>
            </w:tcMar>
          </w:tcPr>
          <w:p w:rsidR="008A1BD3" w:rsidRPr="008A1BD3" w:rsidRDefault="008A1BD3" w:rsidP="008A1BD3">
            <w:pPr>
              <w:autoSpaceDE w:val="0"/>
              <w:autoSpaceDN w:val="0"/>
              <w:spacing w:before="76" w:after="0" w:line="230" w:lineRule="auto"/>
              <w:ind w:left="312"/>
              <w:rPr>
                <w:lang w:val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Приказ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 xml:space="preserve"> №</w:t>
            </w:r>
            <w:r>
              <w:rPr>
                <w:rFonts w:ascii="Times New Roman" w:eastAsia="Times New Roman" w:hAnsi="Times New Roman"/>
                <w:color w:val="000000"/>
                <w:w w:val="102"/>
                <w:sz w:val="20"/>
                <w:lang w:val="ru-RU"/>
              </w:rPr>
              <w:t>85</w:t>
            </w:r>
          </w:p>
        </w:tc>
      </w:tr>
      <w:tr w:rsidR="008A1BD3" w:rsidRPr="008A1BD3" w:rsidTr="008A1BD3">
        <w:trPr>
          <w:trHeight w:hRule="exact" w:val="400"/>
        </w:trPr>
        <w:tc>
          <w:tcPr>
            <w:tcW w:w="3162" w:type="dxa"/>
            <w:vMerge w:val="restart"/>
            <w:tcMar>
              <w:left w:w="0" w:type="dxa"/>
              <w:right w:w="0" w:type="dxa"/>
            </w:tcMar>
          </w:tcPr>
          <w:p w:rsidR="008A1BD3" w:rsidRDefault="008A1BD3" w:rsidP="008A1BD3">
            <w:pPr>
              <w:autoSpaceDE w:val="0"/>
              <w:autoSpaceDN w:val="0"/>
              <w:spacing w:before="198" w:after="0" w:line="230" w:lineRule="auto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Протокол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 xml:space="preserve"> №1</w:t>
            </w:r>
          </w:p>
        </w:tc>
        <w:tc>
          <w:tcPr>
            <w:tcW w:w="3560" w:type="dxa"/>
            <w:tcMar>
              <w:left w:w="0" w:type="dxa"/>
              <w:right w:w="0" w:type="dxa"/>
            </w:tcMar>
          </w:tcPr>
          <w:p w:rsidR="008A1BD3" w:rsidRDefault="008A1BD3" w:rsidP="008A1BD3">
            <w:pPr>
              <w:autoSpaceDE w:val="0"/>
              <w:autoSpaceDN w:val="0"/>
              <w:spacing w:after="0" w:line="230" w:lineRule="auto"/>
              <w:ind w:left="35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Протокол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 xml:space="preserve"> №</w:t>
            </w:r>
          </w:p>
        </w:tc>
        <w:tc>
          <w:tcPr>
            <w:tcW w:w="3620" w:type="dxa"/>
            <w:vMerge w:val="restart"/>
            <w:tcMar>
              <w:left w:w="0" w:type="dxa"/>
              <w:right w:w="0" w:type="dxa"/>
            </w:tcMar>
          </w:tcPr>
          <w:p w:rsidR="008A1BD3" w:rsidRPr="008A1BD3" w:rsidRDefault="008A1BD3" w:rsidP="008A1BD3">
            <w:pPr>
              <w:autoSpaceDE w:val="0"/>
              <w:autoSpaceDN w:val="0"/>
              <w:spacing w:before="198" w:after="0" w:line="230" w:lineRule="auto"/>
              <w:ind w:left="312"/>
              <w:rPr>
                <w:lang w:val="ru-RU"/>
              </w:rPr>
            </w:pPr>
            <w:r w:rsidRPr="008A1BD3">
              <w:rPr>
                <w:rFonts w:ascii="Times New Roman" w:eastAsia="Times New Roman" w:hAnsi="Times New Roman"/>
                <w:color w:val="000000"/>
                <w:w w:val="102"/>
                <w:sz w:val="20"/>
                <w:lang w:val="ru-RU"/>
              </w:rPr>
              <w:t xml:space="preserve">от </w:t>
            </w:r>
            <w:r>
              <w:rPr>
                <w:rFonts w:ascii="Times New Roman" w:eastAsia="Times New Roman" w:hAnsi="Times New Roman"/>
                <w:color w:val="000000"/>
                <w:w w:val="102"/>
                <w:sz w:val="20"/>
                <w:lang w:val="ru-RU"/>
              </w:rPr>
              <w:t>29.08.2022</w:t>
            </w:r>
            <w:r w:rsidRPr="008A1BD3">
              <w:rPr>
                <w:rFonts w:ascii="Times New Roman" w:eastAsia="Times New Roman" w:hAnsi="Times New Roman"/>
                <w:color w:val="000000"/>
                <w:w w:val="102"/>
                <w:sz w:val="20"/>
                <w:lang w:val="ru-RU"/>
              </w:rPr>
              <w:t>""  г.</w:t>
            </w:r>
          </w:p>
        </w:tc>
      </w:tr>
      <w:tr w:rsidR="008A1BD3" w:rsidRPr="008A1BD3" w:rsidTr="008A1BD3">
        <w:trPr>
          <w:trHeight w:hRule="exact" w:val="116"/>
        </w:trPr>
        <w:tc>
          <w:tcPr>
            <w:tcW w:w="3453" w:type="dxa"/>
            <w:vMerge/>
          </w:tcPr>
          <w:p w:rsidR="008A1BD3" w:rsidRPr="008A1BD3" w:rsidRDefault="008A1BD3" w:rsidP="008A1BD3">
            <w:pPr>
              <w:rPr>
                <w:lang w:val="ru-RU"/>
              </w:rPr>
            </w:pPr>
          </w:p>
        </w:tc>
        <w:tc>
          <w:tcPr>
            <w:tcW w:w="3560" w:type="dxa"/>
            <w:vMerge w:val="restart"/>
            <w:tcMar>
              <w:left w:w="0" w:type="dxa"/>
              <w:right w:w="0" w:type="dxa"/>
            </w:tcMar>
          </w:tcPr>
          <w:p w:rsidR="008A1BD3" w:rsidRPr="008A1BD3" w:rsidRDefault="008A1BD3" w:rsidP="008A1BD3">
            <w:pPr>
              <w:autoSpaceDE w:val="0"/>
              <w:autoSpaceDN w:val="0"/>
              <w:spacing w:before="2" w:after="0" w:line="230" w:lineRule="auto"/>
              <w:ind w:left="356"/>
              <w:rPr>
                <w:lang w:val="ru-RU"/>
              </w:rPr>
            </w:pPr>
            <w:r w:rsidRPr="008A1BD3">
              <w:rPr>
                <w:rFonts w:ascii="Times New Roman" w:eastAsia="Times New Roman" w:hAnsi="Times New Roman"/>
                <w:color w:val="000000"/>
                <w:w w:val="102"/>
                <w:sz w:val="20"/>
                <w:lang w:val="ru-RU"/>
              </w:rPr>
              <w:t>от "</w:t>
            </w:r>
            <w:r>
              <w:rPr>
                <w:rFonts w:ascii="Times New Roman" w:eastAsia="Times New Roman" w:hAnsi="Times New Roman"/>
                <w:color w:val="000000"/>
                <w:w w:val="102"/>
                <w:sz w:val="20"/>
                <w:lang w:val="ru-RU"/>
              </w:rPr>
              <w:t>29.08.2022</w:t>
            </w:r>
            <w:r w:rsidRPr="008A1BD3">
              <w:rPr>
                <w:rFonts w:ascii="Times New Roman" w:eastAsia="Times New Roman" w:hAnsi="Times New Roman"/>
                <w:color w:val="000000"/>
                <w:w w:val="102"/>
                <w:sz w:val="20"/>
                <w:lang w:val="ru-RU"/>
              </w:rPr>
              <w:t>"    г.</w:t>
            </w:r>
          </w:p>
        </w:tc>
        <w:tc>
          <w:tcPr>
            <w:tcW w:w="3453" w:type="dxa"/>
            <w:vMerge/>
          </w:tcPr>
          <w:p w:rsidR="008A1BD3" w:rsidRPr="008A1BD3" w:rsidRDefault="008A1BD3" w:rsidP="008A1BD3">
            <w:pPr>
              <w:rPr>
                <w:lang w:val="ru-RU"/>
              </w:rPr>
            </w:pPr>
          </w:p>
        </w:tc>
      </w:tr>
      <w:tr w:rsidR="008A1BD3" w:rsidRPr="008A1BD3" w:rsidTr="008A1BD3">
        <w:trPr>
          <w:trHeight w:hRule="exact" w:val="376"/>
        </w:trPr>
        <w:tc>
          <w:tcPr>
            <w:tcW w:w="3162" w:type="dxa"/>
            <w:tcMar>
              <w:left w:w="0" w:type="dxa"/>
              <w:right w:w="0" w:type="dxa"/>
            </w:tcMar>
          </w:tcPr>
          <w:p w:rsidR="008A1BD3" w:rsidRPr="008A1BD3" w:rsidRDefault="008A1BD3" w:rsidP="008A1BD3">
            <w:pPr>
              <w:autoSpaceDE w:val="0"/>
              <w:autoSpaceDN w:val="0"/>
              <w:spacing w:before="90" w:after="0" w:line="230" w:lineRule="auto"/>
              <w:rPr>
                <w:lang w:val="ru-RU"/>
              </w:rPr>
            </w:pPr>
            <w:r w:rsidRPr="008A1BD3">
              <w:rPr>
                <w:rFonts w:ascii="Times New Roman" w:eastAsia="Times New Roman" w:hAnsi="Times New Roman"/>
                <w:color w:val="000000"/>
                <w:w w:val="102"/>
                <w:sz w:val="20"/>
                <w:lang w:val="ru-RU"/>
              </w:rPr>
              <w:t>от "28" август2022 г.</w:t>
            </w:r>
          </w:p>
        </w:tc>
        <w:tc>
          <w:tcPr>
            <w:tcW w:w="3453" w:type="dxa"/>
            <w:vMerge/>
          </w:tcPr>
          <w:p w:rsidR="008A1BD3" w:rsidRPr="008A1BD3" w:rsidRDefault="008A1BD3" w:rsidP="008A1BD3">
            <w:pPr>
              <w:rPr>
                <w:lang w:val="ru-RU"/>
              </w:rPr>
            </w:pPr>
          </w:p>
        </w:tc>
        <w:tc>
          <w:tcPr>
            <w:tcW w:w="3453" w:type="dxa"/>
            <w:vMerge/>
          </w:tcPr>
          <w:p w:rsidR="008A1BD3" w:rsidRPr="008A1BD3" w:rsidRDefault="008A1BD3" w:rsidP="008A1BD3">
            <w:pPr>
              <w:rPr>
                <w:lang w:val="ru-RU"/>
              </w:rPr>
            </w:pPr>
          </w:p>
        </w:tc>
      </w:tr>
    </w:tbl>
    <w:p w:rsidR="008A1BD3" w:rsidRPr="008A1BD3" w:rsidRDefault="008A1BD3" w:rsidP="008A1BD3">
      <w:pPr>
        <w:autoSpaceDE w:val="0"/>
        <w:autoSpaceDN w:val="0"/>
        <w:spacing w:before="978" w:after="0" w:line="230" w:lineRule="auto"/>
        <w:jc w:val="center"/>
        <w:rPr>
          <w:lang w:val="ru-RU"/>
        </w:rPr>
      </w:pPr>
      <w:r w:rsidRPr="008A1BD3">
        <w:rPr>
          <w:rFonts w:ascii="Times New Roman" w:eastAsia="Times New Roman" w:hAnsi="Times New Roman"/>
          <w:b/>
          <w:color w:val="000000"/>
          <w:sz w:val="24"/>
          <w:lang w:val="ru-RU"/>
        </w:rPr>
        <w:t>РАБОЧАЯ ПРОГРАММА</w:t>
      </w:r>
    </w:p>
    <w:p w:rsidR="008A1BD3" w:rsidRPr="008A1BD3" w:rsidRDefault="008A1BD3" w:rsidP="008A1BD3">
      <w:pPr>
        <w:autoSpaceDE w:val="0"/>
        <w:autoSpaceDN w:val="0"/>
        <w:spacing w:before="70" w:after="0" w:line="230" w:lineRule="auto"/>
        <w:jc w:val="center"/>
        <w:rPr>
          <w:lang w:val="ru-RU"/>
        </w:rPr>
      </w:pPr>
      <w:r w:rsidRPr="008A1BD3">
        <w:rPr>
          <w:rFonts w:ascii="Times New Roman" w:eastAsia="Times New Roman" w:hAnsi="Times New Roman"/>
          <w:b/>
          <w:color w:val="000000"/>
          <w:sz w:val="24"/>
          <w:lang w:val="ru-RU"/>
        </w:rPr>
        <w:t>(</w:t>
      </w:r>
      <w:r>
        <w:rPr>
          <w:rFonts w:ascii="Times New Roman" w:eastAsia="Times New Roman" w:hAnsi="Times New Roman"/>
          <w:b/>
          <w:color w:val="000000"/>
          <w:sz w:val="24"/>
        </w:rPr>
        <w:t>ID</w:t>
      </w:r>
      <w:r w:rsidRPr="008A1BD3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 1459806)</w:t>
      </w:r>
    </w:p>
    <w:p w:rsidR="008A1BD3" w:rsidRPr="008A1BD3" w:rsidRDefault="008A1BD3" w:rsidP="008A1BD3">
      <w:pPr>
        <w:autoSpaceDE w:val="0"/>
        <w:autoSpaceDN w:val="0"/>
        <w:spacing w:before="166" w:after="0" w:line="230" w:lineRule="auto"/>
        <w:ind w:right="4090"/>
        <w:jc w:val="right"/>
        <w:rPr>
          <w:lang w:val="ru-RU"/>
        </w:rPr>
      </w:pPr>
      <w:r w:rsidRPr="008A1BD3">
        <w:rPr>
          <w:rFonts w:ascii="Times New Roman" w:eastAsia="Times New Roman" w:hAnsi="Times New Roman"/>
          <w:color w:val="000000"/>
          <w:sz w:val="24"/>
          <w:lang w:val="ru-RU"/>
        </w:rPr>
        <w:t>учебного предмета</w:t>
      </w:r>
    </w:p>
    <w:p w:rsidR="008A1BD3" w:rsidRPr="008A1BD3" w:rsidRDefault="008A1BD3" w:rsidP="008A1BD3">
      <w:pPr>
        <w:autoSpaceDE w:val="0"/>
        <w:autoSpaceDN w:val="0"/>
        <w:spacing w:before="70" w:after="0" w:line="230" w:lineRule="auto"/>
        <w:ind w:right="3518"/>
        <w:jc w:val="right"/>
        <w:rPr>
          <w:lang w:val="ru-RU"/>
        </w:rPr>
      </w:pPr>
      <w:r w:rsidRPr="008A1BD3">
        <w:rPr>
          <w:rFonts w:ascii="Times New Roman" w:eastAsia="Times New Roman" w:hAnsi="Times New Roman"/>
          <w:color w:val="000000"/>
          <w:sz w:val="24"/>
          <w:lang w:val="ru-RU"/>
        </w:rPr>
        <w:t>«Изобразительное искусство»</w:t>
      </w:r>
    </w:p>
    <w:p w:rsidR="008A1BD3" w:rsidRPr="008A1BD3" w:rsidRDefault="008A1BD3" w:rsidP="008A1BD3">
      <w:pPr>
        <w:autoSpaceDE w:val="0"/>
        <w:autoSpaceDN w:val="0"/>
        <w:spacing w:before="670" w:after="0" w:line="230" w:lineRule="auto"/>
        <w:ind w:right="2750"/>
        <w:jc w:val="right"/>
        <w:rPr>
          <w:lang w:val="ru-RU"/>
        </w:rPr>
      </w:pPr>
      <w:r w:rsidRPr="008A1BD3">
        <w:rPr>
          <w:rFonts w:ascii="Times New Roman" w:eastAsia="Times New Roman" w:hAnsi="Times New Roman"/>
          <w:color w:val="000000"/>
          <w:sz w:val="24"/>
          <w:lang w:val="ru-RU"/>
        </w:rPr>
        <w:t>для 1 класса начального общего образования</w:t>
      </w:r>
    </w:p>
    <w:p w:rsidR="008A1BD3" w:rsidRPr="008A1BD3" w:rsidRDefault="008A1BD3" w:rsidP="008A1BD3">
      <w:pPr>
        <w:autoSpaceDE w:val="0"/>
        <w:autoSpaceDN w:val="0"/>
        <w:spacing w:before="70" w:after="0" w:line="230" w:lineRule="auto"/>
        <w:ind w:right="3688"/>
        <w:jc w:val="right"/>
        <w:rPr>
          <w:lang w:val="ru-RU"/>
        </w:rPr>
      </w:pPr>
      <w:r w:rsidRPr="008A1BD3">
        <w:rPr>
          <w:rFonts w:ascii="Times New Roman" w:eastAsia="Times New Roman" w:hAnsi="Times New Roman"/>
          <w:color w:val="000000"/>
          <w:sz w:val="24"/>
          <w:lang w:val="ru-RU"/>
        </w:rPr>
        <w:t>на 2022-2023  учебный год</w:t>
      </w:r>
    </w:p>
    <w:p w:rsidR="008A1BD3" w:rsidRPr="008A1BD3" w:rsidRDefault="008A1BD3" w:rsidP="008A1BD3">
      <w:pPr>
        <w:autoSpaceDE w:val="0"/>
        <w:autoSpaceDN w:val="0"/>
        <w:spacing w:before="2112" w:after="0" w:line="230" w:lineRule="auto"/>
        <w:ind w:right="90"/>
        <w:jc w:val="right"/>
        <w:rPr>
          <w:lang w:val="ru-RU"/>
        </w:rPr>
      </w:pPr>
      <w:r w:rsidRPr="008A1BD3">
        <w:rPr>
          <w:rFonts w:ascii="Times New Roman" w:eastAsia="Times New Roman" w:hAnsi="Times New Roman"/>
          <w:color w:val="000000"/>
          <w:sz w:val="24"/>
          <w:lang w:val="ru-RU"/>
        </w:rPr>
        <w:t xml:space="preserve">Составитель: </w:t>
      </w:r>
      <w:proofErr w:type="spellStart"/>
      <w:r w:rsidRPr="008A1BD3">
        <w:rPr>
          <w:rFonts w:ascii="Times New Roman" w:eastAsia="Times New Roman" w:hAnsi="Times New Roman"/>
          <w:color w:val="000000"/>
          <w:sz w:val="24"/>
          <w:lang w:val="ru-RU"/>
        </w:rPr>
        <w:t>Вилданова</w:t>
      </w:r>
      <w:proofErr w:type="spellEnd"/>
      <w:r w:rsidRPr="008A1BD3">
        <w:rPr>
          <w:rFonts w:ascii="Times New Roman" w:eastAsia="Times New Roman" w:hAnsi="Times New Roman"/>
          <w:color w:val="000000"/>
          <w:sz w:val="24"/>
          <w:lang w:val="ru-RU"/>
        </w:rPr>
        <w:t xml:space="preserve"> Ландыш </w:t>
      </w:r>
      <w:proofErr w:type="spellStart"/>
      <w:r w:rsidRPr="008A1BD3">
        <w:rPr>
          <w:rFonts w:ascii="Times New Roman" w:eastAsia="Times New Roman" w:hAnsi="Times New Roman"/>
          <w:color w:val="000000"/>
          <w:sz w:val="24"/>
          <w:lang w:val="ru-RU"/>
        </w:rPr>
        <w:t>Мударисовна</w:t>
      </w:r>
      <w:proofErr w:type="spellEnd"/>
    </w:p>
    <w:p w:rsidR="008A1BD3" w:rsidRPr="008A1BD3" w:rsidRDefault="008A1BD3" w:rsidP="008A1BD3">
      <w:pPr>
        <w:autoSpaceDE w:val="0"/>
        <w:autoSpaceDN w:val="0"/>
        <w:spacing w:before="70" w:after="0" w:line="230" w:lineRule="auto"/>
        <w:ind w:right="98"/>
        <w:jc w:val="right"/>
        <w:rPr>
          <w:lang w:val="ru-RU"/>
        </w:rPr>
      </w:pPr>
      <w:r w:rsidRPr="008A1BD3">
        <w:rPr>
          <w:rFonts w:ascii="Times New Roman" w:eastAsia="Times New Roman" w:hAnsi="Times New Roman"/>
          <w:color w:val="000000"/>
          <w:sz w:val="24"/>
          <w:lang w:val="ru-RU"/>
        </w:rPr>
        <w:t>учитель начальных классов</w:t>
      </w:r>
    </w:p>
    <w:p w:rsidR="008A1BD3" w:rsidRPr="008A1BD3" w:rsidRDefault="008A1BD3" w:rsidP="008A1BD3">
      <w:pPr>
        <w:rPr>
          <w:lang w:val="ru-RU"/>
        </w:rPr>
        <w:sectPr w:rsidR="008A1BD3" w:rsidRPr="008A1BD3">
          <w:pgSz w:w="11900" w:h="16840"/>
          <w:pgMar w:top="298" w:right="802" w:bottom="1440" w:left="738" w:header="720" w:footer="720" w:gutter="0"/>
          <w:cols w:space="720" w:equalWidth="0">
            <w:col w:w="10360" w:space="0"/>
          </w:cols>
          <w:docGrid w:linePitch="360"/>
        </w:sectPr>
      </w:pPr>
    </w:p>
    <w:p w:rsidR="008A1BD3" w:rsidRDefault="008A1BD3" w:rsidP="008A1BD3">
      <w:pPr>
        <w:autoSpaceDE w:val="0"/>
        <w:autoSpaceDN w:val="0"/>
        <w:spacing w:after="0" w:line="230" w:lineRule="auto"/>
        <w:rPr>
          <w:rFonts w:ascii="Times New Roman" w:eastAsia="Times New Roman" w:hAnsi="Times New Roman"/>
          <w:b/>
          <w:color w:val="000000"/>
          <w:sz w:val="24"/>
          <w:lang w:val="ru-RU"/>
        </w:rPr>
      </w:pPr>
    </w:p>
    <w:p w:rsidR="008A1BD3" w:rsidRDefault="008A1BD3" w:rsidP="008A1BD3">
      <w:pPr>
        <w:autoSpaceDE w:val="0"/>
        <w:autoSpaceDN w:val="0"/>
        <w:spacing w:after="0" w:line="230" w:lineRule="auto"/>
        <w:rPr>
          <w:rFonts w:ascii="Times New Roman" w:eastAsia="Times New Roman" w:hAnsi="Times New Roman"/>
          <w:b/>
          <w:color w:val="000000"/>
          <w:sz w:val="24"/>
          <w:lang w:val="ru-RU"/>
        </w:rPr>
      </w:pPr>
    </w:p>
    <w:p w:rsidR="008A1BD3" w:rsidRDefault="008A1BD3" w:rsidP="008A1BD3">
      <w:pPr>
        <w:autoSpaceDE w:val="0"/>
        <w:autoSpaceDN w:val="0"/>
        <w:spacing w:after="0" w:line="230" w:lineRule="auto"/>
        <w:rPr>
          <w:rFonts w:ascii="Times New Roman" w:eastAsia="Times New Roman" w:hAnsi="Times New Roman"/>
          <w:b/>
          <w:color w:val="000000"/>
          <w:sz w:val="24"/>
          <w:lang w:val="ru-RU"/>
        </w:rPr>
      </w:pPr>
    </w:p>
    <w:p w:rsidR="008A1BD3" w:rsidRPr="00D86A8A" w:rsidRDefault="008A1BD3" w:rsidP="008A1BD3">
      <w:pPr>
        <w:autoSpaceDE w:val="0"/>
        <w:autoSpaceDN w:val="0"/>
        <w:spacing w:after="0" w:line="230" w:lineRule="auto"/>
        <w:rPr>
          <w:lang w:val="ru-RU"/>
        </w:rPr>
      </w:pPr>
      <w:r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    </w:t>
      </w:r>
      <w:r w:rsidRPr="00D86A8A">
        <w:rPr>
          <w:rFonts w:ascii="Times New Roman" w:eastAsia="Times New Roman" w:hAnsi="Times New Roman"/>
          <w:b/>
          <w:color w:val="000000"/>
          <w:sz w:val="24"/>
          <w:lang w:val="ru-RU"/>
        </w:rPr>
        <w:t>ПОЯСНИТЕЛЬНАЯ ЗАПИСКА</w:t>
      </w:r>
    </w:p>
    <w:p w:rsidR="008A1BD3" w:rsidRPr="00C62D15" w:rsidRDefault="008A1BD3" w:rsidP="008A1BD3">
      <w:pPr>
        <w:autoSpaceDE w:val="0"/>
        <w:autoSpaceDN w:val="0"/>
        <w:spacing w:before="346" w:after="0"/>
        <w:ind w:firstLine="180"/>
        <w:rPr>
          <w:lang w:val="ru-RU"/>
        </w:rPr>
      </w:pPr>
      <w:proofErr w:type="gramStart"/>
      <w:r w:rsidRPr="00C62D15">
        <w:rPr>
          <w:rFonts w:ascii="Times New Roman" w:eastAsia="Times New Roman" w:hAnsi="Times New Roman"/>
          <w:color w:val="000000"/>
          <w:sz w:val="24"/>
          <w:lang w:val="ru-RU"/>
        </w:rPr>
        <w:t xml:space="preserve">Рабочая программа по изобразительному искусству для обучающихся 1 класса на уровне начального общего образования составлена на основе «Требований к результатам освоения основной </w:t>
      </w:r>
      <w:r w:rsidRPr="00C62D15">
        <w:rPr>
          <w:lang w:val="ru-RU"/>
        </w:rPr>
        <w:br/>
      </w:r>
      <w:r w:rsidRPr="00C62D15">
        <w:rPr>
          <w:rFonts w:ascii="Times New Roman" w:eastAsia="Times New Roman" w:hAnsi="Times New Roman"/>
          <w:color w:val="000000"/>
          <w:sz w:val="24"/>
          <w:lang w:val="ru-RU"/>
        </w:rPr>
        <w:t>образовательной программы», представленных в Федеральном государственном образовательном стандарте начального общего образования.</w:t>
      </w:r>
      <w:proofErr w:type="gramEnd"/>
    </w:p>
    <w:p w:rsidR="008A1BD3" w:rsidRPr="00C62D15" w:rsidRDefault="008A1BD3" w:rsidP="008A1BD3">
      <w:pPr>
        <w:tabs>
          <w:tab w:val="left" w:pos="180"/>
        </w:tabs>
        <w:autoSpaceDE w:val="0"/>
        <w:autoSpaceDN w:val="0"/>
        <w:spacing w:before="70" w:after="0" w:line="262" w:lineRule="auto"/>
        <w:rPr>
          <w:lang w:val="ru-RU"/>
        </w:rPr>
      </w:pPr>
      <w:r w:rsidRPr="00C62D15">
        <w:rPr>
          <w:lang w:val="ru-RU"/>
        </w:rPr>
        <w:tab/>
      </w:r>
      <w:r w:rsidRPr="00C62D15">
        <w:rPr>
          <w:rFonts w:ascii="Times New Roman" w:eastAsia="Times New Roman" w:hAnsi="Times New Roman"/>
          <w:color w:val="000000"/>
          <w:sz w:val="24"/>
          <w:lang w:val="ru-RU"/>
        </w:rPr>
        <w:t>Содержание программы распределено по модулям с учётом проверяемых требований к результатам освоения учебного предмета, выносимым на промежуточную аттестацию.</w:t>
      </w:r>
    </w:p>
    <w:p w:rsidR="008A1BD3" w:rsidRPr="00C62D15" w:rsidRDefault="008A1BD3" w:rsidP="008A1BD3">
      <w:pPr>
        <w:autoSpaceDE w:val="0"/>
        <w:autoSpaceDN w:val="0"/>
        <w:spacing w:before="70" w:after="0" w:line="278" w:lineRule="auto"/>
        <w:ind w:right="144" w:firstLine="180"/>
        <w:rPr>
          <w:lang w:val="ru-RU"/>
        </w:rPr>
      </w:pPr>
      <w:r w:rsidRPr="00C62D15">
        <w:rPr>
          <w:rFonts w:ascii="Times New Roman" w:eastAsia="Times New Roman" w:hAnsi="Times New Roman"/>
          <w:color w:val="000000"/>
          <w:sz w:val="24"/>
          <w:lang w:val="ru-RU"/>
        </w:rPr>
        <w:t xml:space="preserve">Цель преподавания предмета «Изобразительное искусство» состоит в формировании </w:t>
      </w:r>
      <w:r w:rsidRPr="00C62D15">
        <w:rPr>
          <w:lang w:val="ru-RU"/>
        </w:rPr>
        <w:br/>
      </w:r>
      <w:r w:rsidRPr="00C62D15">
        <w:rPr>
          <w:rFonts w:ascii="Times New Roman" w:eastAsia="Times New Roman" w:hAnsi="Times New Roman"/>
          <w:color w:val="000000"/>
          <w:sz w:val="24"/>
          <w:lang w:val="ru-RU"/>
        </w:rPr>
        <w:t>художественной культуры учащихся, развитии художественно-образного мышления и эстетического отношения к явлениям действительности путём освоения начальных основ художественных знаний, умений, навыков и развития творческого потенциала учащихся.</w:t>
      </w:r>
    </w:p>
    <w:p w:rsidR="008A1BD3" w:rsidRPr="00C62D15" w:rsidRDefault="008A1BD3" w:rsidP="008A1BD3">
      <w:pPr>
        <w:autoSpaceDE w:val="0"/>
        <w:autoSpaceDN w:val="0"/>
        <w:spacing w:before="70" w:after="0" w:line="271" w:lineRule="auto"/>
        <w:ind w:right="576" w:firstLine="180"/>
        <w:rPr>
          <w:lang w:val="ru-RU"/>
        </w:rPr>
      </w:pPr>
      <w:r w:rsidRPr="00C62D15">
        <w:rPr>
          <w:rFonts w:ascii="Times New Roman" w:eastAsia="Times New Roman" w:hAnsi="Times New Roman"/>
          <w:color w:val="000000"/>
          <w:sz w:val="24"/>
          <w:lang w:val="ru-RU"/>
        </w:rPr>
        <w:t>Преподавание предмета направлено на развитие духовной культуры учащихся, формирование активной эстетической позиции по отношению к действительности и произведениям искусства, понимание роли и значения художественной деятельности в жизни людей.</w:t>
      </w:r>
    </w:p>
    <w:p w:rsidR="008A1BD3" w:rsidRPr="00C62D15" w:rsidRDefault="008A1BD3" w:rsidP="008A1BD3">
      <w:pPr>
        <w:autoSpaceDE w:val="0"/>
        <w:autoSpaceDN w:val="0"/>
        <w:spacing w:before="70" w:after="0" w:line="286" w:lineRule="auto"/>
        <w:ind w:right="144" w:firstLine="180"/>
        <w:rPr>
          <w:lang w:val="ru-RU"/>
        </w:rPr>
      </w:pPr>
      <w:r w:rsidRPr="00C62D15">
        <w:rPr>
          <w:rFonts w:ascii="Times New Roman" w:eastAsia="Times New Roman" w:hAnsi="Times New Roman"/>
          <w:color w:val="000000"/>
          <w:sz w:val="24"/>
          <w:lang w:val="ru-RU"/>
        </w:rPr>
        <w:t>Содержание предмета охватывает все основные вида визуально-пространственных искусств (собственно изобразительных): начальные основы графики, живописи и скульптуры, декоративно-прикладные и народные виды искусства, архитектуру и дизайн. Особое внимание уделено развитию эстетического восприятия природы, восприятию произведений искусства и формированию зрительских навыков, художественному восприятию предметно-бытовой культуры. Для учащихся начальной школы большое значение также имеет восприятие произведений детского творчества, умение обсуждать и анализировать детские рисунки с позиций выраженного в них содержания, художественных средств выразительности, соответствия учебной задачи, поставленной учителем. Такая рефлексия детского творчества имеет позитивный обучающий характер.</w:t>
      </w:r>
    </w:p>
    <w:p w:rsidR="008A1BD3" w:rsidRPr="00C62D15" w:rsidRDefault="008A1BD3" w:rsidP="008A1BD3">
      <w:pPr>
        <w:autoSpaceDE w:val="0"/>
        <w:autoSpaceDN w:val="0"/>
        <w:spacing w:before="70" w:after="0" w:line="271" w:lineRule="auto"/>
        <w:ind w:right="144" w:firstLine="180"/>
        <w:rPr>
          <w:lang w:val="ru-RU"/>
        </w:rPr>
      </w:pPr>
      <w:r w:rsidRPr="00C62D15">
        <w:rPr>
          <w:rFonts w:ascii="Times New Roman" w:eastAsia="Times New Roman" w:hAnsi="Times New Roman"/>
          <w:color w:val="000000"/>
          <w:sz w:val="24"/>
          <w:lang w:val="ru-RU"/>
        </w:rPr>
        <w:t>Важнейшей задачей является формирование активного, ценностного отношения к истории отечественной культуры, выраженной в её архитектуре, изобразительном искусстве, в национальных образах предметно-материальной и пространственной среды, в понимании красоты человека.</w:t>
      </w:r>
    </w:p>
    <w:p w:rsidR="008A1BD3" w:rsidRPr="00C62D15" w:rsidRDefault="008A1BD3" w:rsidP="008A1BD3">
      <w:pPr>
        <w:autoSpaceDE w:val="0"/>
        <w:autoSpaceDN w:val="0"/>
        <w:spacing w:before="70" w:after="0"/>
        <w:ind w:right="288" w:firstLine="180"/>
        <w:rPr>
          <w:lang w:val="ru-RU"/>
        </w:rPr>
      </w:pPr>
      <w:r w:rsidRPr="00C62D15">
        <w:rPr>
          <w:rFonts w:ascii="Times New Roman" w:eastAsia="Times New Roman" w:hAnsi="Times New Roman"/>
          <w:color w:val="000000"/>
          <w:sz w:val="24"/>
          <w:lang w:val="ru-RU"/>
        </w:rPr>
        <w:t>Учебные темы, связанные с восприятием, могут быть реализованы как отдельные уроки, но чаще всего следует объединять задачи восприятия с задачами практической творческой работы (при сохранении учебного времени на восприятие произведений искусства и эстетического наблюдения окружающей действительности).</w:t>
      </w:r>
    </w:p>
    <w:p w:rsidR="008A1BD3" w:rsidRPr="00C62D15" w:rsidRDefault="008A1BD3" w:rsidP="008A1BD3">
      <w:pPr>
        <w:autoSpaceDE w:val="0"/>
        <w:autoSpaceDN w:val="0"/>
        <w:spacing w:before="72" w:after="0" w:line="281" w:lineRule="auto"/>
        <w:ind w:right="288" w:firstLine="180"/>
        <w:rPr>
          <w:lang w:val="ru-RU"/>
        </w:rPr>
      </w:pPr>
      <w:r w:rsidRPr="00C62D15">
        <w:rPr>
          <w:rFonts w:ascii="Times New Roman" w:eastAsia="Times New Roman" w:hAnsi="Times New Roman"/>
          <w:color w:val="000000"/>
          <w:sz w:val="24"/>
          <w:lang w:val="ru-RU"/>
        </w:rPr>
        <w:t xml:space="preserve">На занятиях учащиеся знакомятся с многообразием видов художественной деятельности и технически доступным разнообразием художественных материалов. Практическая </w:t>
      </w:r>
      <w:r w:rsidRPr="00C62D15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художественно-творческая деятельность занимает приоритетное пространство учебного времени. При опоре на восприятие </w:t>
      </w:r>
      <w:r w:rsidRPr="00C62D15">
        <w:rPr>
          <w:rFonts w:ascii="Times New Roman" w:eastAsia="Times New Roman" w:hAnsi="Times New Roman"/>
          <w:color w:val="000000"/>
          <w:sz w:val="24"/>
          <w:lang w:val="ru-RU"/>
        </w:rPr>
        <w:t xml:space="preserve">произведений искусства художественно-эстетическое отношение к миру </w:t>
      </w:r>
      <w:proofErr w:type="gramStart"/>
      <w:r w:rsidRPr="00C62D15">
        <w:rPr>
          <w:rFonts w:ascii="Times New Roman" w:eastAsia="Times New Roman" w:hAnsi="Times New Roman"/>
          <w:color w:val="000000"/>
          <w:sz w:val="24"/>
          <w:lang w:val="ru-RU"/>
        </w:rPr>
        <w:t>формируется</w:t>
      </w:r>
      <w:proofErr w:type="gramEnd"/>
      <w:r w:rsidRPr="00C62D15">
        <w:rPr>
          <w:rFonts w:ascii="Times New Roman" w:eastAsia="Times New Roman" w:hAnsi="Times New Roman"/>
          <w:color w:val="000000"/>
          <w:sz w:val="24"/>
          <w:lang w:val="ru-RU"/>
        </w:rPr>
        <w:t xml:space="preserve"> прежде всего в собственной художественной деятельности, в процессе практического решения художественно-творческих задач.</w:t>
      </w:r>
    </w:p>
    <w:p w:rsidR="008A1BD3" w:rsidRPr="00C62D15" w:rsidRDefault="008A1BD3" w:rsidP="008A1BD3">
      <w:pPr>
        <w:tabs>
          <w:tab w:val="left" w:pos="180"/>
        </w:tabs>
        <w:autoSpaceDE w:val="0"/>
        <w:autoSpaceDN w:val="0"/>
        <w:spacing w:before="70" w:after="0" w:line="281" w:lineRule="auto"/>
        <w:rPr>
          <w:lang w:val="ru-RU"/>
        </w:rPr>
      </w:pPr>
      <w:r w:rsidRPr="00C62D15">
        <w:rPr>
          <w:lang w:val="ru-RU"/>
        </w:rPr>
        <w:tab/>
      </w:r>
      <w:r w:rsidRPr="00C62D15">
        <w:rPr>
          <w:rFonts w:ascii="Times New Roman" w:eastAsia="Times New Roman" w:hAnsi="Times New Roman"/>
          <w:color w:val="000000"/>
          <w:sz w:val="24"/>
          <w:lang w:val="ru-RU"/>
        </w:rPr>
        <w:t xml:space="preserve">Рабочая программа учитывает психолого-возрастные особенности развития детей 7—8 лет, при этом содержание занятий может быть адаптировано с учётом индивидуальных качеств обучающихся, как для детей, проявляющих выдающиеся способности, так и для детей-инвалидов и детей с ОВЗ. </w:t>
      </w:r>
      <w:r w:rsidRPr="00C62D15">
        <w:rPr>
          <w:lang w:val="ru-RU"/>
        </w:rPr>
        <w:tab/>
      </w:r>
      <w:r w:rsidRPr="00C62D15">
        <w:rPr>
          <w:rFonts w:ascii="Times New Roman" w:eastAsia="Times New Roman" w:hAnsi="Times New Roman"/>
          <w:color w:val="000000"/>
          <w:sz w:val="24"/>
          <w:lang w:val="ru-RU"/>
        </w:rPr>
        <w:t>В урочное время деятельность обучающихся организуется как в индивидуальном, так и в групповом формате с задачей формирования навыков сотрудничества в художественной деятельности.</w:t>
      </w:r>
    </w:p>
    <w:p w:rsidR="008A1BD3" w:rsidRPr="00C62D15" w:rsidRDefault="008A1BD3" w:rsidP="008A1BD3">
      <w:pPr>
        <w:tabs>
          <w:tab w:val="left" w:pos="180"/>
        </w:tabs>
        <w:autoSpaceDE w:val="0"/>
        <w:autoSpaceDN w:val="0"/>
        <w:spacing w:before="190" w:after="0" w:line="262" w:lineRule="auto"/>
        <w:ind w:right="576"/>
        <w:rPr>
          <w:lang w:val="ru-RU"/>
        </w:rPr>
      </w:pPr>
      <w:r w:rsidRPr="00C62D15">
        <w:rPr>
          <w:lang w:val="ru-RU"/>
        </w:rPr>
        <w:tab/>
      </w:r>
      <w:r w:rsidRPr="00C62D15">
        <w:rPr>
          <w:rFonts w:ascii="Times New Roman" w:eastAsia="Times New Roman" w:hAnsi="Times New Roman"/>
          <w:b/>
          <w:color w:val="000000"/>
          <w:sz w:val="24"/>
          <w:lang w:val="ru-RU"/>
        </w:rPr>
        <w:t>МЕСТО УЧЕБНОГО ПРЕДМЕТА «ИЗОБРАЗИТЕЛЬНОЕ ИСКУССТВО» В УЧЕБНОМ ПЛАНЕ</w:t>
      </w:r>
    </w:p>
    <w:p w:rsidR="008A1BD3" w:rsidRPr="00C62D15" w:rsidRDefault="008A1BD3" w:rsidP="008A1BD3">
      <w:pPr>
        <w:tabs>
          <w:tab w:val="left" w:pos="180"/>
        </w:tabs>
        <w:autoSpaceDE w:val="0"/>
        <w:autoSpaceDN w:val="0"/>
        <w:spacing w:before="190" w:after="0" w:line="262" w:lineRule="auto"/>
        <w:ind w:right="144"/>
        <w:rPr>
          <w:lang w:val="ru-RU"/>
        </w:rPr>
      </w:pPr>
      <w:r w:rsidRPr="00C62D15">
        <w:rPr>
          <w:lang w:val="ru-RU"/>
        </w:rPr>
        <w:lastRenderedPageBreak/>
        <w:tab/>
      </w:r>
      <w:r w:rsidRPr="00C62D15">
        <w:rPr>
          <w:rFonts w:ascii="Times New Roman" w:eastAsia="Times New Roman" w:hAnsi="Times New Roman"/>
          <w:color w:val="000000"/>
          <w:sz w:val="24"/>
          <w:lang w:val="ru-RU"/>
        </w:rPr>
        <w:t>В соответствии с Федеральным государственным образовательным стандартом начального общего образования учебный предмет «Изобразительное искусство» входит в предметную область</w:t>
      </w:r>
    </w:p>
    <w:p w:rsidR="008A1BD3" w:rsidRPr="00C62D15" w:rsidRDefault="008A1BD3" w:rsidP="008A1BD3">
      <w:pPr>
        <w:rPr>
          <w:lang w:val="ru-RU"/>
        </w:rPr>
        <w:sectPr w:rsidR="008A1BD3" w:rsidRPr="00C62D15">
          <w:pgSz w:w="11900" w:h="16840"/>
          <w:pgMar w:top="298" w:right="648" w:bottom="338" w:left="666" w:header="720" w:footer="720" w:gutter="0"/>
          <w:cols w:space="720" w:equalWidth="0">
            <w:col w:w="10586" w:space="0"/>
          </w:cols>
          <w:docGrid w:linePitch="360"/>
        </w:sectPr>
      </w:pPr>
    </w:p>
    <w:p w:rsidR="008A1BD3" w:rsidRPr="00C62D15" w:rsidRDefault="008A1BD3" w:rsidP="008A1BD3">
      <w:pPr>
        <w:autoSpaceDE w:val="0"/>
        <w:autoSpaceDN w:val="0"/>
        <w:spacing w:after="66" w:line="220" w:lineRule="exact"/>
        <w:rPr>
          <w:lang w:val="ru-RU"/>
        </w:rPr>
      </w:pPr>
    </w:p>
    <w:p w:rsidR="008A1BD3" w:rsidRPr="00C62D15" w:rsidRDefault="008A1BD3" w:rsidP="008A1BD3">
      <w:pPr>
        <w:autoSpaceDE w:val="0"/>
        <w:autoSpaceDN w:val="0"/>
        <w:spacing w:after="0"/>
        <w:ind w:right="432"/>
        <w:rPr>
          <w:lang w:val="ru-RU"/>
        </w:rPr>
      </w:pPr>
      <w:r w:rsidRPr="00C62D15">
        <w:rPr>
          <w:rFonts w:ascii="Times New Roman" w:eastAsia="Times New Roman" w:hAnsi="Times New Roman"/>
          <w:color w:val="000000"/>
          <w:sz w:val="24"/>
          <w:lang w:val="ru-RU"/>
        </w:rPr>
        <w:t>«Искусство» и является обязательным для изучения. Содержание предмета «Изобразительное искусство» структурировано как система тематических модулей и входит в учебный план 1—4 классов программы начального общего образования в объёме 1 ч одного учебного часа в неделю. Изучение содержания всех модулей в 1 классе обязательно.</w:t>
      </w:r>
    </w:p>
    <w:p w:rsidR="008A1BD3" w:rsidRPr="00C62D15" w:rsidRDefault="008A1BD3" w:rsidP="008A1BD3">
      <w:pPr>
        <w:autoSpaceDE w:val="0"/>
        <w:autoSpaceDN w:val="0"/>
        <w:spacing w:before="70" w:after="0" w:line="281" w:lineRule="auto"/>
        <w:ind w:firstLine="180"/>
        <w:rPr>
          <w:lang w:val="ru-RU"/>
        </w:rPr>
      </w:pPr>
      <w:r w:rsidRPr="00C62D15">
        <w:rPr>
          <w:rFonts w:ascii="Times New Roman" w:eastAsia="Times New Roman" w:hAnsi="Times New Roman"/>
          <w:color w:val="000000"/>
          <w:sz w:val="24"/>
          <w:lang w:val="ru-RU"/>
        </w:rPr>
        <w:t xml:space="preserve">При этом предусматривается возможность реализации этого курса при выделении на его изучение двух учебных часов в неделю за счёт вариативной части учебного плана, определяемой участниками образовательного процесса. При этом предполагается не увеличение количества тем для изучения, а увеличение времени на практическую художественную деятельность. Это способствует качеству обучения и достижению более высокого уровня как предметных, так и личностных и </w:t>
      </w:r>
      <w:proofErr w:type="spellStart"/>
      <w:r w:rsidRPr="00C62D15">
        <w:rPr>
          <w:rFonts w:ascii="Times New Roman" w:eastAsia="Times New Roman" w:hAnsi="Times New Roman"/>
          <w:color w:val="000000"/>
          <w:sz w:val="24"/>
          <w:lang w:val="ru-RU"/>
        </w:rPr>
        <w:t>метапредметных</w:t>
      </w:r>
      <w:proofErr w:type="spellEnd"/>
      <w:r w:rsidRPr="00C62D15">
        <w:rPr>
          <w:rFonts w:ascii="Times New Roman" w:eastAsia="Times New Roman" w:hAnsi="Times New Roman"/>
          <w:color w:val="000000"/>
          <w:sz w:val="24"/>
          <w:lang w:val="ru-RU"/>
        </w:rPr>
        <w:t xml:space="preserve"> результатов обучения.</w:t>
      </w:r>
    </w:p>
    <w:p w:rsidR="008A1BD3" w:rsidRPr="00C62D15" w:rsidRDefault="008A1BD3" w:rsidP="008A1BD3">
      <w:pPr>
        <w:autoSpaceDE w:val="0"/>
        <w:autoSpaceDN w:val="0"/>
        <w:spacing w:before="192" w:after="0" w:line="230" w:lineRule="auto"/>
        <w:rPr>
          <w:lang w:val="ru-RU"/>
        </w:rPr>
      </w:pPr>
      <w:r w:rsidRPr="00C62D15">
        <w:rPr>
          <w:rFonts w:ascii="Times New Roman" w:eastAsia="Times New Roman" w:hAnsi="Times New Roman"/>
          <w:color w:val="000000"/>
          <w:sz w:val="24"/>
          <w:lang w:val="ru-RU"/>
        </w:rPr>
        <w:t>На изучение изобразительного искусства в 1 классе отводится 1 час в неделю, всего 33 часа.</w:t>
      </w:r>
    </w:p>
    <w:p w:rsidR="008A1BD3" w:rsidRPr="00C62D15" w:rsidRDefault="008A1BD3" w:rsidP="008A1BD3">
      <w:pPr>
        <w:rPr>
          <w:lang w:val="ru-RU"/>
        </w:rPr>
        <w:sectPr w:rsidR="008A1BD3" w:rsidRPr="00C62D15">
          <w:pgSz w:w="11900" w:h="16840"/>
          <w:pgMar w:top="286" w:right="682" w:bottom="1440" w:left="666" w:header="720" w:footer="720" w:gutter="0"/>
          <w:cols w:space="720" w:equalWidth="0">
            <w:col w:w="10552" w:space="0"/>
          </w:cols>
          <w:docGrid w:linePitch="360"/>
        </w:sectPr>
      </w:pPr>
    </w:p>
    <w:p w:rsidR="008A1BD3" w:rsidRPr="00C62D15" w:rsidRDefault="008A1BD3" w:rsidP="008A1BD3">
      <w:pPr>
        <w:autoSpaceDE w:val="0"/>
        <w:autoSpaceDN w:val="0"/>
        <w:spacing w:after="78" w:line="220" w:lineRule="exact"/>
        <w:rPr>
          <w:lang w:val="ru-RU"/>
        </w:rPr>
      </w:pPr>
    </w:p>
    <w:p w:rsidR="008A1BD3" w:rsidRPr="00C62D15" w:rsidRDefault="008A1BD3" w:rsidP="008A1BD3">
      <w:pPr>
        <w:autoSpaceDE w:val="0"/>
        <w:autoSpaceDN w:val="0"/>
        <w:spacing w:after="0" w:line="230" w:lineRule="auto"/>
        <w:rPr>
          <w:lang w:val="ru-RU"/>
        </w:rPr>
      </w:pPr>
      <w:r w:rsidRPr="00C62D15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СОДЕРЖАНИЕ УЧЕБНОГО ПРЕДМЕТА </w:t>
      </w:r>
    </w:p>
    <w:p w:rsidR="008A1BD3" w:rsidRPr="00C62D15" w:rsidRDefault="008A1BD3" w:rsidP="008A1BD3">
      <w:pPr>
        <w:tabs>
          <w:tab w:val="left" w:pos="180"/>
        </w:tabs>
        <w:autoSpaceDE w:val="0"/>
        <w:autoSpaceDN w:val="0"/>
        <w:spacing w:before="346" w:after="0" w:line="271" w:lineRule="auto"/>
        <w:ind w:right="288"/>
        <w:rPr>
          <w:lang w:val="ru-RU"/>
        </w:rPr>
      </w:pPr>
      <w:r w:rsidRPr="00C62D15">
        <w:rPr>
          <w:lang w:val="ru-RU"/>
        </w:rPr>
        <w:tab/>
      </w:r>
      <w:r w:rsidRPr="00C62D15">
        <w:rPr>
          <w:rFonts w:ascii="Times New Roman" w:eastAsia="Times New Roman" w:hAnsi="Times New Roman"/>
          <w:b/>
          <w:color w:val="000000"/>
          <w:sz w:val="24"/>
          <w:lang w:val="ru-RU"/>
        </w:rPr>
        <w:t>Модуль «Графика»</w:t>
      </w:r>
      <w:r w:rsidRPr="00C62D15">
        <w:rPr>
          <w:lang w:val="ru-RU"/>
        </w:rPr>
        <w:br/>
      </w:r>
      <w:r w:rsidRPr="00C62D15">
        <w:rPr>
          <w:lang w:val="ru-RU"/>
        </w:rPr>
        <w:tab/>
      </w:r>
      <w:r w:rsidRPr="00C62D15">
        <w:rPr>
          <w:rFonts w:ascii="Times New Roman" w:eastAsia="Times New Roman" w:hAnsi="Times New Roman"/>
          <w:color w:val="000000"/>
          <w:sz w:val="24"/>
          <w:lang w:val="ru-RU"/>
        </w:rPr>
        <w:t>Расположение изображения на листе. Выбор вертикального или горизонтального формата листа в зависимости от содержания изображения.</w:t>
      </w:r>
    </w:p>
    <w:p w:rsidR="008A1BD3" w:rsidRPr="00C62D15" w:rsidRDefault="008A1BD3" w:rsidP="008A1BD3">
      <w:pPr>
        <w:tabs>
          <w:tab w:val="left" w:pos="180"/>
        </w:tabs>
        <w:autoSpaceDE w:val="0"/>
        <w:autoSpaceDN w:val="0"/>
        <w:spacing w:before="70" w:after="0" w:line="262" w:lineRule="auto"/>
        <w:ind w:right="720"/>
        <w:rPr>
          <w:lang w:val="ru-RU"/>
        </w:rPr>
      </w:pPr>
      <w:r w:rsidRPr="00C62D15">
        <w:rPr>
          <w:lang w:val="ru-RU"/>
        </w:rPr>
        <w:tab/>
      </w:r>
      <w:r w:rsidRPr="00C62D15">
        <w:rPr>
          <w:rFonts w:ascii="Times New Roman" w:eastAsia="Times New Roman" w:hAnsi="Times New Roman"/>
          <w:color w:val="000000"/>
          <w:sz w:val="24"/>
          <w:lang w:val="ru-RU"/>
        </w:rPr>
        <w:t>Разные виды линий. Линейный рисунок. Графические материалы для линейного рисунка и их особенности. Приёмы рисования линией.</w:t>
      </w:r>
    </w:p>
    <w:p w:rsidR="008A1BD3" w:rsidRPr="00C62D15" w:rsidRDefault="008A1BD3" w:rsidP="008A1BD3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C62D15">
        <w:rPr>
          <w:rFonts w:ascii="Times New Roman" w:eastAsia="Times New Roman" w:hAnsi="Times New Roman"/>
          <w:color w:val="000000"/>
          <w:sz w:val="24"/>
          <w:lang w:val="ru-RU"/>
        </w:rPr>
        <w:t>Рисование с натуры: разные листья и их форма.</w:t>
      </w:r>
    </w:p>
    <w:p w:rsidR="008A1BD3" w:rsidRPr="00C62D15" w:rsidRDefault="008A1BD3" w:rsidP="008A1BD3">
      <w:pPr>
        <w:tabs>
          <w:tab w:val="left" w:pos="180"/>
        </w:tabs>
        <w:autoSpaceDE w:val="0"/>
        <w:autoSpaceDN w:val="0"/>
        <w:spacing w:before="70" w:after="0" w:line="262" w:lineRule="auto"/>
        <w:ind w:right="144"/>
        <w:rPr>
          <w:lang w:val="ru-RU"/>
        </w:rPr>
      </w:pPr>
      <w:r w:rsidRPr="00C62D15">
        <w:rPr>
          <w:lang w:val="ru-RU"/>
        </w:rPr>
        <w:tab/>
      </w:r>
      <w:r w:rsidRPr="00C62D15">
        <w:rPr>
          <w:rFonts w:ascii="Times New Roman" w:eastAsia="Times New Roman" w:hAnsi="Times New Roman"/>
          <w:color w:val="000000"/>
          <w:sz w:val="24"/>
          <w:lang w:val="ru-RU"/>
        </w:rPr>
        <w:t>Представление о пропорциях: короткое — длинное. Развитие навыка видения соотношения частей целого (на основе рисунков животных).</w:t>
      </w:r>
    </w:p>
    <w:p w:rsidR="008A1BD3" w:rsidRPr="00C62D15" w:rsidRDefault="008A1BD3" w:rsidP="008A1BD3">
      <w:pPr>
        <w:tabs>
          <w:tab w:val="left" w:pos="180"/>
        </w:tabs>
        <w:autoSpaceDE w:val="0"/>
        <w:autoSpaceDN w:val="0"/>
        <w:spacing w:before="72" w:after="0" w:line="262" w:lineRule="auto"/>
        <w:ind w:right="432"/>
        <w:rPr>
          <w:lang w:val="ru-RU"/>
        </w:rPr>
      </w:pPr>
      <w:r w:rsidRPr="00C62D15">
        <w:rPr>
          <w:lang w:val="ru-RU"/>
        </w:rPr>
        <w:tab/>
      </w:r>
      <w:r w:rsidRPr="00C62D15">
        <w:rPr>
          <w:rFonts w:ascii="Times New Roman" w:eastAsia="Times New Roman" w:hAnsi="Times New Roman"/>
          <w:color w:val="000000"/>
          <w:sz w:val="24"/>
          <w:lang w:val="ru-RU"/>
        </w:rPr>
        <w:t>Графическое пятно (ахроматическое) и представление о силуэте. Формирование навыка видения целостности. Цельная форма и её части.</w:t>
      </w:r>
    </w:p>
    <w:p w:rsidR="008A1BD3" w:rsidRPr="00C62D15" w:rsidRDefault="008A1BD3" w:rsidP="008A1BD3">
      <w:pPr>
        <w:tabs>
          <w:tab w:val="left" w:pos="180"/>
        </w:tabs>
        <w:autoSpaceDE w:val="0"/>
        <w:autoSpaceDN w:val="0"/>
        <w:spacing w:before="190" w:after="0" w:line="271" w:lineRule="auto"/>
        <w:rPr>
          <w:lang w:val="ru-RU"/>
        </w:rPr>
      </w:pPr>
      <w:r w:rsidRPr="00C62D15">
        <w:rPr>
          <w:lang w:val="ru-RU"/>
        </w:rPr>
        <w:tab/>
      </w:r>
      <w:r w:rsidRPr="00C62D15">
        <w:rPr>
          <w:rFonts w:ascii="Times New Roman" w:eastAsia="Times New Roman" w:hAnsi="Times New Roman"/>
          <w:b/>
          <w:color w:val="000000"/>
          <w:sz w:val="24"/>
          <w:lang w:val="ru-RU"/>
        </w:rPr>
        <w:t>Модуль «Живопись»</w:t>
      </w:r>
      <w:r w:rsidRPr="00C62D15">
        <w:rPr>
          <w:lang w:val="ru-RU"/>
        </w:rPr>
        <w:br/>
      </w:r>
      <w:r w:rsidRPr="00C62D15">
        <w:rPr>
          <w:lang w:val="ru-RU"/>
        </w:rPr>
        <w:tab/>
      </w:r>
      <w:r w:rsidRPr="00C62D15">
        <w:rPr>
          <w:rFonts w:ascii="Times New Roman" w:eastAsia="Times New Roman" w:hAnsi="Times New Roman"/>
          <w:color w:val="000000"/>
          <w:sz w:val="24"/>
          <w:lang w:val="ru-RU"/>
        </w:rPr>
        <w:t>Цвет как одно из главных средств выражения в изобразительном искусстве. Навыки работы гуашью в условиях урока. Краски «гуашь», кисти, бумага цветная и белая.</w:t>
      </w:r>
    </w:p>
    <w:p w:rsidR="008A1BD3" w:rsidRPr="00C62D15" w:rsidRDefault="008A1BD3" w:rsidP="008A1BD3">
      <w:pPr>
        <w:tabs>
          <w:tab w:val="left" w:pos="180"/>
        </w:tabs>
        <w:autoSpaceDE w:val="0"/>
        <w:autoSpaceDN w:val="0"/>
        <w:spacing w:before="70" w:after="0" w:line="262" w:lineRule="auto"/>
        <w:rPr>
          <w:lang w:val="ru-RU"/>
        </w:rPr>
      </w:pPr>
      <w:r w:rsidRPr="00C62D15">
        <w:rPr>
          <w:lang w:val="ru-RU"/>
        </w:rPr>
        <w:tab/>
      </w:r>
      <w:r w:rsidRPr="00C62D15">
        <w:rPr>
          <w:rFonts w:ascii="Times New Roman" w:eastAsia="Times New Roman" w:hAnsi="Times New Roman"/>
          <w:color w:val="000000"/>
          <w:sz w:val="24"/>
          <w:lang w:val="ru-RU"/>
        </w:rPr>
        <w:t>Три основных цвета. Ассоциативные представления, связанные с каждым цветом. Навыки смешения красок и получение нового цвета.</w:t>
      </w:r>
    </w:p>
    <w:p w:rsidR="008A1BD3" w:rsidRPr="00C62D15" w:rsidRDefault="008A1BD3" w:rsidP="008A1BD3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C62D15">
        <w:rPr>
          <w:rFonts w:ascii="Times New Roman" w:eastAsia="Times New Roman" w:hAnsi="Times New Roman"/>
          <w:color w:val="000000"/>
          <w:sz w:val="24"/>
          <w:lang w:val="ru-RU"/>
        </w:rPr>
        <w:t>Эмоциональная выразительность цвета, способы выражение настроения в изображаемом сюжете.</w:t>
      </w:r>
    </w:p>
    <w:p w:rsidR="008A1BD3" w:rsidRPr="00C62D15" w:rsidRDefault="008A1BD3" w:rsidP="008A1BD3">
      <w:pPr>
        <w:tabs>
          <w:tab w:val="left" w:pos="180"/>
        </w:tabs>
        <w:autoSpaceDE w:val="0"/>
        <w:autoSpaceDN w:val="0"/>
        <w:spacing w:before="70" w:after="0" w:line="262" w:lineRule="auto"/>
        <w:ind w:right="576"/>
        <w:rPr>
          <w:lang w:val="ru-RU"/>
        </w:rPr>
      </w:pPr>
      <w:r w:rsidRPr="00C62D15">
        <w:rPr>
          <w:lang w:val="ru-RU"/>
        </w:rPr>
        <w:tab/>
      </w:r>
      <w:r w:rsidRPr="00C62D15">
        <w:rPr>
          <w:rFonts w:ascii="Times New Roman" w:eastAsia="Times New Roman" w:hAnsi="Times New Roman"/>
          <w:color w:val="000000"/>
          <w:sz w:val="24"/>
          <w:lang w:val="ru-RU"/>
        </w:rPr>
        <w:t>Живописное изображение разных цветков по представлению и восприятию. Развитие навыков работы гуашью. Эмоциональная выразительность цвета.</w:t>
      </w:r>
    </w:p>
    <w:p w:rsidR="008A1BD3" w:rsidRPr="00C62D15" w:rsidRDefault="008A1BD3" w:rsidP="008A1BD3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C62D15">
        <w:rPr>
          <w:rFonts w:ascii="Times New Roman" w:eastAsia="Times New Roman" w:hAnsi="Times New Roman"/>
          <w:color w:val="000000"/>
          <w:sz w:val="24"/>
          <w:lang w:val="ru-RU"/>
        </w:rPr>
        <w:t>Тематическая композиция «Времена года». Контрастные цветовые состояния времён года.</w:t>
      </w:r>
    </w:p>
    <w:p w:rsidR="008A1BD3" w:rsidRPr="00C62D15" w:rsidRDefault="008A1BD3" w:rsidP="008A1BD3">
      <w:pPr>
        <w:autoSpaceDE w:val="0"/>
        <w:autoSpaceDN w:val="0"/>
        <w:spacing w:before="70" w:after="0" w:line="230" w:lineRule="auto"/>
        <w:rPr>
          <w:lang w:val="ru-RU"/>
        </w:rPr>
      </w:pPr>
      <w:r w:rsidRPr="00C62D15">
        <w:rPr>
          <w:rFonts w:ascii="Times New Roman" w:eastAsia="Times New Roman" w:hAnsi="Times New Roman"/>
          <w:color w:val="000000"/>
          <w:sz w:val="24"/>
          <w:lang w:val="ru-RU"/>
        </w:rPr>
        <w:t>Живопись (гуашь), аппликация или смешанная техника.</w:t>
      </w:r>
    </w:p>
    <w:p w:rsidR="008A1BD3" w:rsidRPr="00C62D15" w:rsidRDefault="008A1BD3" w:rsidP="008A1BD3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C62D15">
        <w:rPr>
          <w:rFonts w:ascii="Times New Roman" w:eastAsia="Times New Roman" w:hAnsi="Times New Roman"/>
          <w:color w:val="000000"/>
          <w:sz w:val="24"/>
          <w:lang w:val="ru-RU"/>
        </w:rPr>
        <w:t>Техника монотипии. Представления о симметрии. Развитие воображения.</w:t>
      </w:r>
    </w:p>
    <w:p w:rsidR="008A1BD3" w:rsidRPr="00C62D15" w:rsidRDefault="008A1BD3" w:rsidP="008A1BD3">
      <w:pPr>
        <w:autoSpaceDE w:val="0"/>
        <w:autoSpaceDN w:val="0"/>
        <w:spacing w:before="190" w:after="0" w:line="262" w:lineRule="auto"/>
        <w:ind w:left="180" w:right="2016"/>
        <w:rPr>
          <w:lang w:val="ru-RU"/>
        </w:rPr>
      </w:pPr>
      <w:r w:rsidRPr="00C62D15">
        <w:rPr>
          <w:rFonts w:ascii="Times New Roman" w:eastAsia="Times New Roman" w:hAnsi="Times New Roman"/>
          <w:b/>
          <w:color w:val="000000"/>
          <w:sz w:val="24"/>
          <w:lang w:val="ru-RU"/>
        </w:rPr>
        <w:t>Модуль «Скульптура»</w:t>
      </w:r>
      <w:r w:rsidRPr="00C62D15">
        <w:rPr>
          <w:lang w:val="ru-RU"/>
        </w:rPr>
        <w:br/>
      </w:r>
      <w:r w:rsidRPr="00C62D15">
        <w:rPr>
          <w:rFonts w:ascii="Times New Roman" w:eastAsia="Times New Roman" w:hAnsi="Times New Roman"/>
          <w:color w:val="000000"/>
          <w:sz w:val="24"/>
          <w:lang w:val="ru-RU"/>
        </w:rPr>
        <w:t>Изображение в объёме. Приёмы работы с пластилином; дощечка, стек, тряпочка.</w:t>
      </w:r>
    </w:p>
    <w:p w:rsidR="008A1BD3" w:rsidRPr="00C62D15" w:rsidRDefault="008A1BD3" w:rsidP="008A1BD3">
      <w:pPr>
        <w:tabs>
          <w:tab w:val="left" w:pos="180"/>
        </w:tabs>
        <w:autoSpaceDE w:val="0"/>
        <w:autoSpaceDN w:val="0"/>
        <w:spacing w:before="70" w:after="0" w:line="262" w:lineRule="auto"/>
        <w:ind w:right="1440"/>
        <w:rPr>
          <w:lang w:val="ru-RU"/>
        </w:rPr>
      </w:pPr>
      <w:r w:rsidRPr="00C62D15">
        <w:rPr>
          <w:lang w:val="ru-RU"/>
        </w:rPr>
        <w:tab/>
      </w:r>
      <w:r w:rsidRPr="00C62D15">
        <w:rPr>
          <w:rFonts w:ascii="Times New Roman" w:eastAsia="Times New Roman" w:hAnsi="Times New Roman"/>
          <w:color w:val="000000"/>
          <w:sz w:val="24"/>
          <w:lang w:val="ru-RU"/>
        </w:rPr>
        <w:t>Лепка зверушек из цельной формы (черепашки, ёжика, зайчика, птички и др.). Приёмы вытягивания, вдавливания, сгибания, скручивания.</w:t>
      </w:r>
    </w:p>
    <w:p w:rsidR="008A1BD3" w:rsidRPr="00C62D15" w:rsidRDefault="008A1BD3" w:rsidP="008A1BD3">
      <w:pPr>
        <w:autoSpaceDE w:val="0"/>
        <w:autoSpaceDN w:val="0"/>
        <w:spacing w:before="70" w:after="0" w:line="271" w:lineRule="auto"/>
        <w:ind w:right="720" w:firstLine="180"/>
        <w:rPr>
          <w:lang w:val="ru-RU"/>
        </w:rPr>
      </w:pPr>
      <w:r w:rsidRPr="00C62D15">
        <w:rPr>
          <w:rFonts w:ascii="Times New Roman" w:eastAsia="Times New Roman" w:hAnsi="Times New Roman"/>
          <w:color w:val="000000"/>
          <w:sz w:val="24"/>
          <w:lang w:val="ru-RU"/>
        </w:rPr>
        <w:t xml:space="preserve">Лепка игрушки, характерной для одного из наиболее известных народных художественных промыслов (дымковская или </w:t>
      </w:r>
      <w:proofErr w:type="spellStart"/>
      <w:r w:rsidRPr="00C62D15">
        <w:rPr>
          <w:rFonts w:ascii="Times New Roman" w:eastAsia="Times New Roman" w:hAnsi="Times New Roman"/>
          <w:color w:val="000000"/>
          <w:sz w:val="24"/>
          <w:lang w:val="ru-RU"/>
        </w:rPr>
        <w:t>каргопольская</w:t>
      </w:r>
      <w:proofErr w:type="spellEnd"/>
      <w:r w:rsidRPr="00C62D15">
        <w:rPr>
          <w:rFonts w:ascii="Times New Roman" w:eastAsia="Times New Roman" w:hAnsi="Times New Roman"/>
          <w:color w:val="000000"/>
          <w:sz w:val="24"/>
          <w:lang w:val="ru-RU"/>
        </w:rPr>
        <w:t xml:space="preserve"> игрушка или по выбору учителя с учётом местных промыслов).</w:t>
      </w:r>
    </w:p>
    <w:p w:rsidR="008A1BD3" w:rsidRPr="00C62D15" w:rsidRDefault="008A1BD3" w:rsidP="008A1BD3">
      <w:pPr>
        <w:autoSpaceDE w:val="0"/>
        <w:autoSpaceDN w:val="0"/>
        <w:spacing w:before="72" w:after="0" w:line="262" w:lineRule="auto"/>
        <w:ind w:left="180" w:right="288"/>
        <w:rPr>
          <w:lang w:val="ru-RU"/>
        </w:rPr>
      </w:pPr>
      <w:r w:rsidRPr="00C62D15">
        <w:rPr>
          <w:rFonts w:ascii="Times New Roman" w:eastAsia="Times New Roman" w:hAnsi="Times New Roman"/>
          <w:color w:val="000000"/>
          <w:sz w:val="24"/>
          <w:lang w:val="ru-RU"/>
        </w:rPr>
        <w:t>Бумажная пластика. Овладение первичными приёмами на</w:t>
      </w:r>
      <w:proofErr w:type="gramStart"/>
      <w:r w:rsidRPr="00C62D15">
        <w:rPr>
          <w:rFonts w:ascii="Times New Roman" w:eastAsia="Times New Roman" w:hAnsi="Times New Roman"/>
          <w:color w:val="000000"/>
          <w:sz w:val="24"/>
          <w:lang w:val="ru-RU"/>
        </w:rPr>
        <w:t>д-</w:t>
      </w:r>
      <w:proofErr w:type="gramEnd"/>
      <w:r w:rsidRPr="00C62D15">
        <w:rPr>
          <w:rFonts w:ascii="Times New Roman" w:eastAsia="Times New Roman" w:hAnsi="Times New Roman"/>
          <w:color w:val="000000"/>
          <w:sz w:val="24"/>
          <w:lang w:val="ru-RU"/>
        </w:rPr>
        <w:t xml:space="preserve"> резания, закручивания, складывания. Объёмная аппликация из бумаги и картона.</w:t>
      </w:r>
    </w:p>
    <w:p w:rsidR="008A1BD3" w:rsidRPr="00C62D15" w:rsidRDefault="008A1BD3" w:rsidP="008A1BD3">
      <w:pPr>
        <w:tabs>
          <w:tab w:val="left" w:pos="180"/>
        </w:tabs>
        <w:autoSpaceDE w:val="0"/>
        <w:autoSpaceDN w:val="0"/>
        <w:spacing w:before="192" w:after="0"/>
        <w:rPr>
          <w:lang w:val="ru-RU"/>
        </w:rPr>
      </w:pPr>
      <w:r w:rsidRPr="00C62D15">
        <w:rPr>
          <w:lang w:val="ru-RU"/>
        </w:rPr>
        <w:tab/>
      </w:r>
      <w:r w:rsidRPr="00C62D15">
        <w:rPr>
          <w:rFonts w:ascii="Times New Roman" w:eastAsia="Times New Roman" w:hAnsi="Times New Roman"/>
          <w:b/>
          <w:color w:val="000000"/>
          <w:sz w:val="24"/>
          <w:lang w:val="ru-RU"/>
        </w:rPr>
        <w:t>Модуль «Декоративно-прикладное искусство»</w:t>
      </w:r>
      <w:r w:rsidRPr="00C62D15">
        <w:rPr>
          <w:lang w:val="ru-RU"/>
        </w:rPr>
        <w:br/>
      </w:r>
      <w:r w:rsidRPr="00C62D15">
        <w:rPr>
          <w:lang w:val="ru-RU"/>
        </w:rPr>
        <w:tab/>
      </w:r>
      <w:r w:rsidRPr="00C62D15">
        <w:rPr>
          <w:rFonts w:ascii="Times New Roman" w:eastAsia="Times New Roman" w:hAnsi="Times New Roman"/>
          <w:color w:val="000000"/>
          <w:sz w:val="24"/>
          <w:lang w:val="ru-RU"/>
        </w:rPr>
        <w:t>Узоры в природе. Наблюдение узоров в живой природе (в условиях урока на основе фотографий). Эмоционально-эстетическое восприятие объектов действительности. Ассоциативное сопоставление с орнаментами в предметах декоративно-прикладного искусства.</w:t>
      </w:r>
    </w:p>
    <w:p w:rsidR="008A1BD3" w:rsidRPr="00C62D15" w:rsidRDefault="008A1BD3" w:rsidP="008A1BD3">
      <w:pPr>
        <w:tabs>
          <w:tab w:val="left" w:pos="180"/>
        </w:tabs>
        <w:autoSpaceDE w:val="0"/>
        <w:autoSpaceDN w:val="0"/>
        <w:spacing w:before="70" w:after="0" w:line="262" w:lineRule="auto"/>
        <w:ind w:right="144"/>
        <w:rPr>
          <w:lang w:val="ru-RU"/>
        </w:rPr>
      </w:pPr>
      <w:r w:rsidRPr="00C62D15">
        <w:rPr>
          <w:lang w:val="ru-RU"/>
        </w:rPr>
        <w:tab/>
      </w:r>
      <w:r w:rsidRPr="00C62D15">
        <w:rPr>
          <w:rFonts w:ascii="Times New Roman" w:eastAsia="Times New Roman" w:hAnsi="Times New Roman"/>
          <w:color w:val="000000"/>
          <w:sz w:val="24"/>
          <w:lang w:val="ru-RU"/>
        </w:rPr>
        <w:t>Узоры и орнаменты, создаваемые людьми, и разнообразие их видов. Орнаменты геометрические и растительные. Декоративная композиция в круге или в полосе.</w:t>
      </w:r>
    </w:p>
    <w:p w:rsidR="008A1BD3" w:rsidRPr="00C62D15" w:rsidRDefault="008A1BD3" w:rsidP="008A1BD3">
      <w:pPr>
        <w:autoSpaceDE w:val="0"/>
        <w:autoSpaceDN w:val="0"/>
        <w:spacing w:before="70" w:after="0" w:line="271" w:lineRule="auto"/>
        <w:ind w:right="288" w:firstLine="180"/>
        <w:rPr>
          <w:lang w:val="ru-RU"/>
        </w:rPr>
      </w:pPr>
      <w:r w:rsidRPr="00C62D15">
        <w:rPr>
          <w:rFonts w:ascii="Times New Roman" w:eastAsia="Times New Roman" w:hAnsi="Times New Roman"/>
          <w:color w:val="000000"/>
          <w:sz w:val="24"/>
          <w:lang w:val="ru-RU"/>
        </w:rPr>
        <w:t>Представления о симметрии и наблюдение её в природе. Последовательное ведение работы над изображением бабочки по представлению, использование линии симметрии при составлении узора крыльев.</w:t>
      </w:r>
    </w:p>
    <w:p w:rsidR="008A1BD3" w:rsidRPr="00C62D15" w:rsidRDefault="008A1BD3" w:rsidP="008A1BD3">
      <w:pPr>
        <w:autoSpaceDE w:val="0"/>
        <w:autoSpaceDN w:val="0"/>
        <w:spacing w:before="70" w:after="0" w:line="271" w:lineRule="auto"/>
        <w:ind w:right="432" w:firstLine="180"/>
        <w:rPr>
          <w:lang w:val="ru-RU"/>
        </w:rPr>
      </w:pPr>
      <w:r w:rsidRPr="00C62D15">
        <w:rPr>
          <w:rFonts w:ascii="Times New Roman" w:eastAsia="Times New Roman" w:hAnsi="Times New Roman"/>
          <w:color w:val="000000"/>
          <w:sz w:val="24"/>
          <w:lang w:val="ru-RU"/>
        </w:rPr>
        <w:t xml:space="preserve">Орнамент, характерный для игрушек одного из наиболее известных народных художественных промыслов: дымковская или </w:t>
      </w:r>
      <w:proofErr w:type="spellStart"/>
      <w:r w:rsidRPr="00C62D15">
        <w:rPr>
          <w:rFonts w:ascii="Times New Roman" w:eastAsia="Times New Roman" w:hAnsi="Times New Roman"/>
          <w:color w:val="000000"/>
          <w:sz w:val="24"/>
          <w:lang w:val="ru-RU"/>
        </w:rPr>
        <w:t>каргопольская</w:t>
      </w:r>
      <w:proofErr w:type="spellEnd"/>
      <w:r w:rsidRPr="00C62D15">
        <w:rPr>
          <w:rFonts w:ascii="Times New Roman" w:eastAsia="Times New Roman" w:hAnsi="Times New Roman"/>
          <w:color w:val="000000"/>
          <w:sz w:val="24"/>
          <w:lang w:val="ru-RU"/>
        </w:rPr>
        <w:t xml:space="preserve"> игрушка (или по выбору учителя с учётом местных промыслов).</w:t>
      </w:r>
    </w:p>
    <w:p w:rsidR="008A1BD3" w:rsidRPr="00C62D15" w:rsidRDefault="008A1BD3" w:rsidP="008A1BD3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C62D15">
        <w:rPr>
          <w:rFonts w:ascii="Times New Roman" w:eastAsia="Times New Roman" w:hAnsi="Times New Roman"/>
          <w:color w:val="000000"/>
          <w:sz w:val="24"/>
          <w:lang w:val="ru-RU"/>
        </w:rPr>
        <w:t xml:space="preserve"> Дизайн предмета: изготовление нарядной упаковки путём складывания бумаги и аппликации.</w:t>
      </w:r>
    </w:p>
    <w:p w:rsidR="008A1BD3" w:rsidRPr="00C62D15" w:rsidRDefault="008A1BD3" w:rsidP="008A1BD3">
      <w:pPr>
        <w:rPr>
          <w:lang w:val="ru-RU"/>
        </w:rPr>
        <w:sectPr w:rsidR="008A1BD3" w:rsidRPr="00C62D15">
          <w:pgSz w:w="11900" w:h="16840"/>
          <w:pgMar w:top="298" w:right="650" w:bottom="444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8A1BD3" w:rsidRPr="00C62D15" w:rsidRDefault="008A1BD3" w:rsidP="008A1BD3">
      <w:pPr>
        <w:autoSpaceDE w:val="0"/>
        <w:autoSpaceDN w:val="0"/>
        <w:spacing w:after="78" w:line="220" w:lineRule="exact"/>
        <w:rPr>
          <w:lang w:val="ru-RU"/>
        </w:rPr>
      </w:pPr>
    </w:p>
    <w:p w:rsidR="008A1BD3" w:rsidRPr="00C62D15" w:rsidRDefault="008A1BD3" w:rsidP="008A1BD3">
      <w:pPr>
        <w:autoSpaceDE w:val="0"/>
        <w:autoSpaceDN w:val="0"/>
        <w:spacing w:after="0" w:line="230" w:lineRule="auto"/>
        <w:ind w:left="180"/>
        <w:rPr>
          <w:lang w:val="ru-RU"/>
        </w:rPr>
      </w:pPr>
      <w:r w:rsidRPr="00C62D15">
        <w:rPr>
          <w:rFonts w:ascii="Times New Roman" w:eastAsia="Times New Roman" w:hAnsi="Times New Roman"/>
          <w:color w:val="000000"/>
          <w:sz w:val="24"/>
          <w:lang w:val="ru-RU"/>
        </w:rPr>
        <w:t>Оригами — создание игрушки для новогодней ёлки. Приёмы складывания бумаги.</w:t>
      </w:r>
    </w:p>
    <w:p w:rsidR="008A1BD3" w:rsidRPr="00C62D15" w:rsidRDefault="008A1BD3" w:rsidP="008A1BD3">
      <w:pPr>
        <w:tabs>
          <w:tab w:val="left" w:pos="180"/>
        </w:tabs>
        <w:autoSpaceDE w:val="0"/>
        <w:autoSpaceDN w:val="0"/>
        <w:spacing w:before="190" w:after="0" w:line="271" w:lineRule="auto"/>
        <w:ind w:right="720"/>
        <w:rPr>
          <w:lang w:val="ru-RU"/>
        </w:rPr>
      </w:pPr>
      <w:r w:rsidRPr="00C62D15">
        <w:rPr>
          <w:lang w:val="ru-RU"/>
        </w:rPr>
        <w:tab/>
      </w:r>
      <w:r w:rsidRPr="00C62D15">
        <w:rPr>
          <w:rFonts w:ascii="Times New Roman" w:eastAsia="Times New Roman" w:hAnsi="Times New Roman"/>
          <w:b/>
          <w:color w:val="000000"/>
          <w:sz w:val="24"/>
          <w:lang w:val="ru-RU"/>
        </w:rPr>
        <w:t>Модуль «Архитектура»</w:t>
      </w:r>
      <w:r w:rsidRPr="00C62D15">
        <w:rPr>
          <w:lang w:val="ru-RU"/>
        </w:rPr>
        <w:br/>
      </w:r>
      <w:r w:rsidRPr="00C62D15">
        <w:rPr>
          <w:lang w:val="ru-RU"/>
        </w:rPr>
        <w:tab/>
      </w:r>
      <w:r w:rsidRPr="00C62D15">
        <w:rPr>
          <w:rFonts w:ascii="Times New Roman" w:eastAsia="Times New Roman" w:hAnsi="Times New Roman"/>
          <w:color w:val="000000"/>
          <w:sz w:val="24"/>
          <w:lang w:val="ru-RU"/>
        </w:rPr>
        <w:t>Наблюдение разнообразных архитектурных зданий в окружающем мире (по фотографиям), обсуждение особенностей и составных частей зданий.</w:t>
      </w:r>
    </w:p>
    <w:p w:rsidR="008A1BD3" w:rsidRPr="00C62D15" w:rsidRDefault="008A1BD3" w:rsidP="008A1BD3">
      <w:pPr>
        <w:autoSpaceDE w:val="0"/>
        <w:autoSpaceDN w:val="0"/>
        <w:spacing w:before="70" w:after="0" w:line="271" w:lineRule="auto"/>
        <w:ind w:right="144" w:firstLine="180"/>
        <w:rPr>
          <w:lang w:val="ru-RU"/>
        </w:rPr>
      </w:pPr>
      <w:r w:rsidRPr="00C62D15">
        <w:rPr>
          <w:rFonts w:ascii="Times New Roman" w:eastAsia="Times New Roman" w:hAnsi="Times New Roman"/>
          <w:color w:val="000000"/>
          <w:sz w:val="24"/>
          <w:lang w:val="ru-RU"/>
        </w:rPr>
        <w:t>Освоение приёмов конструирования из бумаги. Складывание объёмных простых геометрических тел. Овладение приёмами склеивания, надрезания и вырезания деталей; использование приёма симметрии.</w:t>
      </w:r>
    </w:p>
    <w:p w:rsidR="008A1BD3" w:rsidRPr="00C62D15" w:rsidRDefault="008A1BD3" w:rsidP="008A1BD3">
      <w:pPr>
        <w:tabs>
          <w:tab w:val="left" w:pos="180"/>
        </w:tabs>
        <w:autoSpaceDE w:val="0"/>
        <w:autoSpaceDN w:val="0"/>
        <w:spacing w:before="70" w:after="0" w:line="262" w:lineRule="auto"/>
        <w:ind w:right="144"/>
        <w:rPr>
          <w:lang w:val="ru-RU"/>
        </w:rPr>
      </w:pPr>
      <w:r w:rsidRPr="00C62D15">
        <w:rPr>
          <w:lang w:val="ru-RU"/>
        </w:rPr>
        <w:tab/>
      </w:r>
      <w:r w:rsidRPr="00C62D15">
        <w:rPr>
          <w:rFonts w:ascii="Times New Roman" w:eastAsia="Times New Roman" w:hAnsi="Times New Roman"/>
          <w:color w:val="000000"/>
          <w:sz w:val="24"/>
          <w:lang w:val="ru-RU"/>
        </w:rPr>
        <w:t>Макетирование (или аппликация) пространственной среды сказочного города из бумаги, картона или пластилина.</w:t>
      </w:r>
    </w:p>
    <w:p w:rsidR="008A1BD3" w:rsidRPr="00C62D15" w:rsidRDefault="008A1BD3" w:rsidP="008A1BD3">
      <w:pPr>
        <w:tabs>
          <w:tab w:val="left" w:pos="180"/>
        </w:tabs>
        <w:autoSpaceDE w:val="0"/>
        <w:autoSpaceDN w:val="0"/>
        <w:spacing w:before="192" w:after="0" w:line="271" w:lineRule="auto"/>
        <w:ind w:right="720"/>
        <w:rPr>
          <w:lang w:val="ru-RU"/>
        </w:rPr>
      </w:pPr>
      <w:r w:rsidRPr="00C62D15">
        <w:rPr>
          <w:lang w:val="ru-RU"/>
        </w:rPr>
        <w:tab/>
      </w:r>
      <w:r w:rsidRPr="00C62D15">
        <w:rPr>
          <w:rFonts w:ascii="Times New Roman" w:eastAsia="Times New Roman" w:hAnsi="Times New Roman"/>
          <w:b/>
          <w:color w:val="000000"/>
          <w:sz w:val="24"/>
          <w:lang w:val="ru-RU"/>
        </w:rPr>
        <w:t>Модуль «Восприятие произведений искусства»</w:t>
      </w:r>
      <w:r w:rsidRPr="00C62D15">
        <w:rPr>
          <w:lang w:val="ru-RU"/>
        </w:rPr>
        <w:br/>
      </w:r>
      <w:r w:rsidRPr="00C62D15">
        <w:rPr>
          <w:lang w:val="ru-RU"/>
        </w:rPr>
        <w:tab/>
      </w:r>
      <w:r w:rsidRPr="00C62D15">
        <w:rPr>
          <w:rFonts w:ascii="Times New Roman" w:eastAsia="Times New Roman" w:hAnsi="Times New Roman"/>
          <w:color w:val="000000"/>
          <w:sz w:val="24"/>
          <w:lang w:val="ru-RU"/>
        </w:rPr>
        <w:t>Восприятие произведений детского творчества. Обсуждение сюжетного и эмоционального содержания детских работ.</w:t>
      </w:r>
    </w:p>
    <w:p w:rsidR="008A1BD3" w:rsidRPr="00C62D15" w:rsidRDefault="008A1BD3" w:rsidP="008A1BD3">
      <w:pPr>
        <w:tabs>
          <w:tab w:val="left" w:pos="180"/>
        </w:tabs>
        <w:autoSpaceDE w:val="0"/>
        <w:autoSpaceDN w:val="0"/>
        <w:spacing w:before="70" w:after="0" w:line="262" w:lineRule="auto"/>
        <w:rPr>
          <w:lang w:val="ru-RU"/>
        </w:rPr>
      </w:pPr>
      <w:r w:rsidRPr="00C62D15">
        <w:rPr>
          <w:lang w:val="ru-RU"/>
        </w:rPr>
        <w:tab/>
      </w:r>
      <w:r w:rsidRPr="00C62D15">
        <w:rPr>
          <w:rFonts w:ascii="Times New Roman" w:eastAsia="Times New Roman" w:hAnsi="Times New Roman"/>
          <w:color w:val="000000"/>
          <w:sz w:val="24"/>
          <w:lang w:val="ru-RU"/>
        </w:rPr>
        <w:t>Художественное наблюдение окружающего мира природы и предметной среды жизни человека в зависимости от поставленной аналитической и эстетической задачи наблюдения (установки).</w:t>
      </w:r>
    </w:p>
    <w:p w:rsidR="008A1BD3" w:rsidRPr="00C62D15" w:rsidRDefault="008A1BD3" w:rsidP="008A1BD3">
      <w:pPr>
        <w:tabs>
          <w:tab w:val="left" w:pos="180"/>
        </w:tabs>
        <w:autoSpaceDE w:val="0"/>
        <w:autoSpaceDN w:val="0"/>
        <w:spacing w:before="70" w:after="0" w:line="262" w:lineRule="auto"/>
        <w:ind w:right="576"/>
        <w:rPr>
          <w:lang w:val="ru-RU"/>
        </w:rPr>
      </w:pPr>
      <w:r w:rsidRPr="00C62D15">
        <w:rPr>
          <w:lang w:val="ru-RU"/>
        </w:rPr>
        <w:tab/>
      </w:r>
      <w:r w:rsidRPr="00C62D15">
        <w:rPr>
          <w:rFonts w:ascii="Times New Roman" w:eastAsia="Times New Roman" w:hAnsi="Times New Roman"/>
          <w:color w:val="000000"/>
          <w:sz w:val="24"/>
          <w:lang w:val="ru-RU"/>
        </w:rPr>
        <w:t>Рассматривание иллюстраций детской книги на основе содержательных установок учителя в соответствии с изучаемой темой.</w:t>
      </w:r>
    </w:p>
    <w:p w:rsidR="008A1BD3" w:rsidRPr="00C62D15" w:rsidRDefault="008A1BD3" w:rsidP="008A1BD3">
      <w:pPr>
        <w:autoSpaceDE w:val="0"/>
        <w:autoSpaceDN w:val="0"/>
        <w:spacing w:before="70" w:after="0" w:line="271" w:lineRule="auto"/>
        <w:ind w:firstLine="180"/>
        <w:rPr>
          <w:lang w:val="ru-RU"/>
        </w:rPr>
      </w:pPr>
      <w:r w:rsidRPr="00C62D15">
        <w:rPr>
          <w:rFonts w:ascii="Times New Roman" w:eastAsia="Times New Roman" w:hAnsi="Times New Roman"/>
          <w:color w:val="000000"/>
          <w:sz w:val="24"/>
          <w:lang w:val="ru-RU"/>
        </w:rPr>
        <w:t>Знакомство с картиной, в которой ярко выражено эмоциональное состояние, или с картиной, написанной на сказочный сюжет (произведения В. М. Васнецова, М. А. Врубеля и другие по выбору учителя).</w:t>
      </w:r>
    </w:p>
    <w:p w:rsidR="008A1BD3" w:rsidRPr="00C62D15" w:rsidRDefault="008A1BD3" w:rsidP="008A1BD3">
      <w:pPr>
        <w:autoSpaceDE w:val="0"/>
        <w:autoSpaceDN w:val="0"/>
        <w:spacing w:before="70" w:after="0" w:line="271" w:lineRule="auto"/>
        <w:ind w:right="288" w:firstLine="180"/>
        <w:rPr>
          <w:lang w:val="ru-RU"/>
        </w:rPr>
      </w:pPr>
      <w:r w:rsidRPr="00C62D15">
        <w:rPr>
          <w:rFonts w:ascii="Times New Roman" w:eastAsia="Times New Roman" w:hAnsi="Times New Roman"/>
          <w:color w:val="000000"/>
          <w:sz w:val="24"/>
          <w:lang w:val="ru-RU"/>
        </w:rPr>
        <w:t>Художник и зритель. Освоение зрительских умений на основе получаемых знаний и творческих практических задач — установок наблюдения. Ассоциации из личного опыта учащихся и оценка эмоционального содержания произведений.</w:t>
      </w:r>
    </w:p>
    <w:p w:rsidR="008A1BD3" w:rsidRPr="00C62D15" w:rsidRDefault="008A1BD3" w:rsidP="008A1BD3">
      <w:pPr>
        <w:autoSpaceDE w:val="0"/>
        <w:autoSpaceDN w:val="0"/>
        <w:spacing w:before="190" w:after="0" w:line="271" w:lineRule="auto"/>
        <w:ind w:left="180" w:right="720"/>
        <w:rPr>
          <w:lang w:val="ru-RU"/>
        </w:rPr>
      </w:pPr>
      <w:r w:rsidRPr="00C62D15">
        <w:rPr>
          <w:rFonts w:ascii="Times New Roman" w:eastAsia="Times New Roman" w:hAnsi="Times New Roman"/>
          <w:b/>
          <w:color w:val="000000"/>
          <w:sz w:val="24"/>
          <w:lang w:val="ru-RU"/>
        </w:rPr>
        <w:t>Модуль «Азбука цифровой графики»</w:t>
      </w:r>
      <w:r w:rsidRPr="00C62D15">
        <w:rPr>
          <w:lang w:val="ru-RU"/>
        </w:rPr>
        <w:br/>
      </w:r>
      <w:r w:rsidRPr="00C62D15">
        <w:rPr>
          <w:rFonts w:ascii="Times New Roman" w:eastAsia="Times New Roman" w:hAnsi="Times New Roman"/>
          <w:color w:val="000000"/>
          <w:sz w:val="24"/>
          <w:lang w:val="ru-RU"/>
        </w:rPr>
        <w:t>Фотографирование мелких деталей природы, выражение ярких зрительных впечатлений. Обсуждение в условиях урока ученических фотографий, соответствующих изучаемой теме.</w:t>
      </w:r>
    </w:p>
    <w:p w:rsidR="008A1BD3" w:rsidRPr="00C62D15" w:rsidRDefault="008A1BD3" w:rsidP="008A1BD3">
      <w:pPr>
        <w:rPr>
          <w:lang w:val="ru-RU"/>
        </w:rPr>
        <w:sectPr w:rsidR="008A1BD3" w:rsidRPr="00C62D15">
          <w:pgSz w:w="11900" w:h="16840"/>
          <w:pgMar w:top="298" w:right="870" w:bottom="1440" w:left="666" w:header="720" w:footer="720" w:gutter="0"/>
          <w:cols w:space="720" w:equalWidth="0">
            <w:col w:w="10364" w:space="0"/>
          </w:cols>
          <w:docGrid w:linePitch="360"/>
        </w:sectPr>
      </w:pPr>
    </w:p>
    <w:p w:rsidR="008A1BD3" w:rsidRPr="00C62D15" w:rsidRDefault="008A1BD3" w:rsidP="008A1BD3">
      <w:pPr>
        <w:autoSpaceDE w:val="0"/>
        <w:autoSpaceDN w:val="0"/>
        <w:spacing w:after="78" w:line="220" w:lineRule="exact"/>
        <w:rPr>
          <w:lang w:val="ru-RU"/>
        </w:rPr>
      </w:pPr>
    </w:p>
    <w:p w:rsidR="008A1BD3" w:rsidRPr="00C62D15" w:rsidRDefault="008A1BD3" w:rsidP="008A1BD3">
      <w:pPr>
        <w:autoSpaceDE w:val="0"/>
        <w:autoSpaceDN w:val="0"/>
        <w:spacing w:after="0" w:line="230" w:lineRule="auto"/>
        <w:rPr>
          <w:lang w:val="ru-RU"/>
        </w:rPr>
      </w:pPr>
      <w:r w:rsidRPr="00C62D15">
        <w:rPr>
          <w:rFonts w:ascii="Times New Roman" w:eastAsia="Times New Roman" w:hAnsi="Times New Roman"/>
          <w:b/>
          <w:color w:val="000000"/>
          <w:sz w:val="24"/>
          <w:lang w:val="ru-RU"/>
        </w:rPr>
        <w:t>ПЛАНИРУЕМЫЕ ОБРАЗОВАТЕЛЬНЫЕ РЕЗУЛЬТАТЫ</w:t>
      </w:r>
    </w:p>
    <w:p w:rsidR="008A1BD3" w:rsidRPr="00C62D15" w:rsidRDefault="008A1BD3" w:rsidP="008A1BD3">
      <w:pPr>
        <w:autoSpaceDE w:val="0"/>
        <w:autoSpaceDN w:val="0"/>
        <w:spacing w:before="346" w:after="0" w:line="230" w:lineRule="auto"/>
        <w:rPr>
          <w:lang w:val="ru-RU"/>
        </w:rPr>
      </w:pPr>
      <w:r w:rsidRPr="00C62D15">
        <w:rPr>
          <w:rFonts w:ascii="Times New Roman" w:eastAsia="Times New Roman" w:hAnsi="Times New Roman"/>
          <w:b/>
          <w:color w:val="000000"/>
          <w:sz w:val="24"/>
          <w:lang w:val="ru-RU"/>
        </w:rPr>
        <w:t>ЛИЧНОСТНЫЕ РЕЗУЛЬТАТЫ</w:t>
      </w:r>
    </w:p>
    <w:p w:rsidR="008A1BD3" w:rsidRPr="00C62D15" w:rsidRDefault="008A1BD3" w:rsidP="008A1BD3">
      <w:pPr>
        <w:autoSpaceDE w:val="0"/>
        <w:autoSpaceDN w:val="0"/>
        <w:spacing w:before="166" w:after="0" w:line="271" w:lineRule="auto"/>
        <w:ind w:right="1152" w:firstLine="180"/>
        <w:rPr>
          <w:lang w:val="ru-RU"/>
        </w:rPr>
      </w:pPr>
      <w:r w:rsidRPr="00C62D15">
        <w:rPr>
          <w:rFonts w:ascii="Times New Roman" w:eastAsia="Times New Roman" w:hAnsi="Times New Roman"/>
          <w:color w:val="000000"/>
          <w:sz w:val="24"/>
          <w:lang w:val="ru-RU"/>
        </w:rPr>
        <w:t>В центре программы по изобразительному искусству в соответствии с ФГОС начального образования находится личностное развитие обучающихся, приобщение их к российским традиционным духовным ценностям, а также социализация личности.</w:t>
      </w:r>
    </w:p>
    <w:p w:rsidR="008A1BD3" w:rsidRPr="00C62D15" w:rsidRDefault="008A1BD3" w:rsidP="008A1BD3">
      <w:pPr>
        <w:tabs>
          <w:tab w:val="left" w:pos="180"/>
        </w:tabs>
        <w:autoSpaceDE w:val="0"/>
        <w:autoSpaceDN w:val="0"/>
        <w:spacing w:before="70" w:after="0" w:line="286" w:lineRule="auto"/>
        <w:rPr>
          <w:lang w:val="ru-RU"/>
        </w:rPr>
      </w:pPr>
      <w:r w:rsidRPr="00C62D15">
        <w:rPr>
          <w:lang w:val="ru-RU"/>
        </w:rPr>
        <w:tab/>
      </w:r>
      <w:r w:rsidRPr="00C62D15">
        <w:rPr>
          <w:rFonts w:ascii="Times New Roman" w:eastAsia="Times New Roman" w:hAnsi="Times New Roman"/>
          <w:color w:val="000000"/>
          <w:sz w:val="24"/>
          <w:lang w:val="ru-RU"/>
        </w:rPr>
        <w:t xml:space="preserve">Программа призвана обеспечить достижение </w:t>
      </w:r>
      <w:proofErr w:type="gramStart"/>
      <w:r w:rsidRPr="00C62D15">
        <w:rPr>
          <w:rFonts w:ascii="Times New Roman" w:eastAsia="Times New Roman" w:hAnsi="Times New Roman"/>
          <w:color w:val="000000"/>
          <w:sz w:val="24"/>
          <w:lang w:val="ru-RU"/>
        </w:rPr>
        <w:t>обучающимися</w:t>
      </w:r>
      <w:proofErr w:type="gramEnd"/>
      <w:r w:rsidRPr="00C62D15">
        <w:rPr>
          <w:rFonts w:ascii="Times New Roman" w:eastAsia="Times New Roman" w:hAnsi="Times New Roman"/>
          <w:color w:val="000000"/>
          <w:sz w:val="24"/>
          <w:lang w:val="ru-RU"/>
        </w:rPr>
        <w:t xml:space="preserve"> личностных результатов: </w:t>
      </w:r>
      <w:r w:rsidRPr="00C62D15">
        <w:rPr>
          <w:lang w:val="ru-RU"/>
        </w:rPr>
        <w:br/>
      </w:r>
      <w:r w:rsidRPr="00C62D15">
        <w:rPr>
          <w:lang w:val="ru-RU"/>
        </w:rPr>
        <w:tab/>
      </w:r>
      <w:r w:rsidRPr="00C62D15">
        <w:rPr>
          <w:rFonts w:ascii="Times New Roman" w:eastAsia="Times New Roman" w:hAnsi="Times New Roman"/>
          <w:color w:val="000000"/>
          <w:sz w:val="24"/>
          <w:lang w:val="ru-RU"/>
        </w:rPr>
        <w:t xml:space="preserve">уважения и ценностного отношения к своей Родине — России; </w:t>
      </w:r>
      <w:r w:rsidRPr="00C62D15">
        <w:rPr>
          <w:lang w:val="ru-RU"/>
        </w:rPr>
        <w:br/>
      </w:r>
      <w:r w:rsidRPr="00C62D15">
        <w:rPr>
          <w:lang w:val="ru-RU"/>
        </w:rPr>
        <w:tab/>
      </w:r>
      <w:r w:rsidRPr="00C62D15">
        <w:rPr>
          <w:rFonts w:ascii="Times New Roman" w:eastAsia="Times New Roman" w:hAnsi="Times New Roman"/>
          <w:color w:val="000000"/>
          <w:sz w:val="24"/>
          <w:lang w:val="ru-RU"/>
        </w:rPr>
        <w:t xml:space="preserve">ценностно-смысловые ориентации и установки, отражающие индивидуально-личностные позиции и социально значимые личностные качества; </w:t>
      </w:r>
      <w:r w:rsidRPr="00C62D15">
        <w:rPr>
          <w:lang w:val="ru-RU"/>
        </w:rPr>
        <w:br/>
      </w:r>
      <w:r w:rsidRPr="00C62D15">
        <w:rPr>
          <w:lang w:val="ru-RU"/>
        </w:rPr>
        <w:tab/>
      </w:r>
      <w:r w:rsidRPr="00C62D15">
        <w:rPr>
          <w:rFonts w:ascii="Times New Roman" w:eastAsia="Times New Roman" w:hAnsi="Times New Roman"/>
          <w:color w:val="000000"/>
          <w:sz w:val="24"/>
          <w:lang w:val="ru-RU"/>
        </w:rPr>
        <w:t xml:space="preserve">духовно-нравственное развитие обучающихся; </w:t>
      </w:r>
      <w:r w:rsidRPr="00C62D15">
        <w:rPr>
          <w:lang w:val="ru-RU"/>
        </w:rPr>
        <w:br/>
      </w:r>
      <w:r w:rsidRPr="00C62D15">
        <w:rPr>
          <w:lang w:val="ru-RU"/>
        </w:rPr>
        <w:tab/>
      </w:r>
      <w:r w:rsidRPr="00C62D15">
        <w:rPr>
          <w:rFonts w:ascii="Times New Roman" w:eastAsia="Times New Roman" w:hAnsi="Times New Roman"/>
          <w:color w:val="000000"/>
          <w:sz w:val="24"/>
          <w:lang w:val="ru-RU"/>
        </w:rPr>
        <w:t xml:space="preserve">мотивацию к познанию и обучению, готовность к саморазвитию и активному участию в социально-значимой деятельности; </w:t>
      </w:r>
      <w:r w:rsidRPr="00C62D15">
        <w:rPr>
          <w:lang w:val="ru-RU"/>
        </w:rPr>
        <w:br/>
      </w:r>
      <w:r w:rsidRPr="00C62D15">
        <w:rPr>
          <w:lang w:val="ru-RU"/>
        </w:rPr>
        <w:tab/>
      </w:r>
      <w:r w:rsidRPr="00C62D15">
        <w:rPr>
          <w:rFonts w:ascii="Times New Roman" w:eastAsia="Times New Roman" w:hAnsi="Times New Roman"/>
          <w:color w:val="000000"/>
          <w:sz w:val="24"/>
          <w:lang w:val="ru-RU"/>
        </w:rPr>
        <w:t xml:space="preserve">позитивный опыт участия в творческой деятельности; </w:t>
      </w:r>
      <w:r w:rsidRPr="00C62D15">
        <w:rPr>
          <w:lang w:val="ru-RU"/>
        </w:rPr>
        <w:br/>
      </w:r>
      <w:r w:rsidRPr="00C62D15">
        <w:rPr>
          <w:lang w:val="ru-RU"/>
        </w:rPr>
        <w:tab/>
      </w:r>
      <w:r w:rsidRPr="00C62D15">
        <w:rPr>
          <w:rFonts w:ascii="Times New Roman" w:eastAsia="Times New Roman" w:hAnsi="Times New Roman"/>
          <w:color w:val="000000"/>
          <w:sz w:val="24"/>
          <w:lang w:val="ru-RU"/>
        </w:rPr>
        <w:t>интерес к произведениям искусства и литературы, построенным на принципах нравственности и гуманизма, уважительного отношения и интереса к культурным традициям и творчеству своего и других народов.</w:t>
      </w:r>
    </w:p>
    <w:p w:rsidR="008A1BD3" w:rsidRPr="00C62D15" w:rsidRDefault="008A1BD3" w:rsidP="008A1BD3">
      <w:pPr>
        <w:autoSpaceDE w:val="0"/>
        <w:autoSpaceDN w:val="0"/>
        <w:spacing w:before="190" w:after="0" w:line="281" w:lineRule="auto"/>
        <w:ind w:right="144" w:firstLine="180"/>
        <w:rPr>
          <w:lang w:val="ru-RU"/>
        </w:rPr>
      </w:pPr>
      <w:r w:rsidRPr="00C62D15">
        <w:rPr>
          <w:rFonts w:ascii="Times New Roman" w:eastAsia="Times New Roman" w:hAnsi="Times New Roman"/>
          <w:i/>
          <w:color w:val="000000"/>
          <w:sz w:val="24"/>
          <w:lang w:val="ru-RU"/>
        </w:rPr>
        <w:t>Патриотическое воспитание</w:t>
      </w:r>
      <w:r w:rsidRPr="00C62D15">
        <w:rPr>
          <w:rFonts w:ascii="Times New Roman" w:eastAsia="Times New Roman" w:hAnsi="Times New Roman"/>
          <w:color w:val="000000"/>
          <w:sz w:val="24"/>
          <w:lang w:val="ru-RU"/>
        </w:rPr>
        <w:t xml:space="preserve"> осуществляется через освоение школьниками содержания традиций отечественной культуры, выраженной в её архитектуре, народном, декоративно-прикладном и изобразительном искусстве. Урок искусства воспитывает патриотизм не в декларативной форме, а в процессе восприятия и освоения в личной художественной деятельности конкретных знаний о красоте и мудрости, заложенных в культурных традициях.</w:t>
      </w:r>
    </w:p>
    <w:p w:rsidR="008A1BD3" w:rsidRPr="00C62D15" w:rsidRDefault="008A1BD3" w:rsidP="008A1BD3">
      <w:pPr>
        <w:autoSpaceDE w:val="0"/>
        <w:autoSpaceDN w:val="0"/>
        <w:spacing w:before="70" w:after="0" w:line="281" w:lineRule="auto"/>
        <w:ind w:right="144" w:firstLine="180"/>
        <w:rPr>
          <w:lang w:val="ru-RU"/>
        </w:rPr>
      </w:pPr>
      <w:r w:rsidRPr="00C62D15">
        <w:rPr>
          <w:rFonts w:ascii="Times New Roman" w:eastAsia="Times New Roman" w:hAnsi="Times New Roman"/>
          <w:i/>
          <w:color w:val="000000"/>
          <w:sz w:val="24"/>
          <w:lang w:val="ru-RU"/>
        </w:rPr>
        <w:t>Гражданское воспитание</w:t>
      </w:r>
      <w:r w:rsidRPr="00C62D15">
        <w:rPr>
          <w:rFonts w:ascii="Times New Roman" w:eastAsia="Times New Roman" w:hAnsi="Times New Roman"/>
          <w:color w:val="000000"/>
          <w:sz w:val="24"/>
          <w:lang w:val="ru-RU"/>
        </w:rPr>
        <w:t xml:space="preserve"> формируется через развитие чувства личной причастности к жизни общества и созидающих качеств личности, приобщение обучающихся к ценностям отечественной и мировой культуры. Учебный предмет способствует пониманию особенностей жизни разных народов и красоты национальных эстетических идеалов. Коллективные творческие работы создают условия для разных форм художественно-творческой деятельности, способствуют пониманию другого человека, становлению чувства личной ответственности.</w:t>
      </w:r>
    </w:p>
    <w:p w:rsidR="008A1BD3" w:rsidRPr="00C62D15" w:rsidRDefault="008A1BD3" w:rsidP="008A1BD3">
      <w:pPr>
        <w:autoSpaceDE w:val="0"/>
        <w:autoSpaceDN w:val="0"/>
        <w:spacing w:before="70" w:after="0" w:line="283" w:lineRule="auto"/>
        <w:ind w:right="288" w:firstLine="180"/>
        <w:rPr>
          <w:lang w:val="ru-RU"/>
        </w:rPr>
      </w:pPr>
      <w:r w:rsidRPr="00C62D15">
        <w:rPr>
          <w:rFonts w:ascii="Times New Roman" w:eastAsia="Times New Roman" w:hAnsi="Times New Roman"/>
          <w:i/>
          <w:color w:val="000000"/>
          <w:sz w:val="24"/>
          <w:lang w:val="ru-RU"/>
        </w:rPr>
        <w:t>Духовно-нравственное</w:t>
      </w:r>
      <w:r w:rsidRPr="00C62D15">
        <w:rPr>
          <w:rFonts w:ascii="Times New Roman" w:eastAsia="Times New Roman" w:hAnsi="Times New Roman"/>
          <w:color w:val="000000"/>
          <w:sz w:val="24"/>
          <w:lang w:val="ru-RU"/>
        </w:rPr>
        <w:t xml:space="preserve"> воспитание является стержнем художественного развития обучающегося, приобщения его к искусству как сфере, концентрирующей в себе духовно-нравственного поиск человечества. Учебные задания направлены на развитие внутреннего мира обучающегося и воспитание его эмоционально-образной, чувственной сферы. Занятия искусством помогают школьнику обрести социально значимые знания. Развитие творческих способностей способствует росту самосознания, осознания себя как личности и члена общества.</w:t>
      </w:r>
    </w:p>
    <w:p w:rsidR="008A1BD3" w:rsidRPr="00C62D15" w:rsidRDefault="008A1BD3" w:rsidP="008A1BD3">
      <w:pPr>
        <w:autoSpaceDE w:val="0"/>
        <w:autoSpaceDN w:val="0"/>
        <w:spacing w:before="70" w:after="0" w:line="281" w:lineRule="auto"/>
        <w:ind w:right="144" w:firstLine="180"/>
        <w:rPr>
          <w:lang w:val="ru-RU"/>
        </w:rPr>
      </w:pPr>
      <w:r w:rsidRPr="00C62D15">
        <w:rPr>
          <w:rFonts w:ascii="Times New Roman" w:eastAsia="Times New Roman" w:hAnsi="Times New Roman"/>
          <w:i/>
          <w:color w:val="000000"/>
          <w:sz w:val="24"/>
          <w:lang w:val="ru-RU"/>
        </w:rPr>
        <w:t>Эстетическое воспитание</w:t>
      </w:r>
      <w:r w:rsidRPr="00C62D15">
        <w:rPr>
          <w:rFonts w:ascii="Times New Roman" w:eastAsia="Times New Roman" w:hAnsi="Times New Roman"/>
          <w:color w:val="000000"/>
          <w:sz w:val="24"/>
          <w:lang w:val="ru-RU"/>
        </w:rPr>
        <w:t xml:space="preserve"> — важнейший компонент и условие развития социально значимых отношений обучающихся, формирования представлений о </w:t>
      </w:r>
      <w:proofErr w:type="gramStart"/>
      <w:r w:rsidRPr="00C62D15">
        <w:rPr>
          <w:rFonts w:ascii="Times New Roman" w:eastAsia="Times New Roman" w:hAnsi="Times New Roman"/>
          <w:color w:val="000000"/>
          <w:sz w:val="24"/>
          <w:lang w:val="ru-RU"/>
        </w:rPr>
        <w:t>прекрасном</w:t>
      </w:r>
      <w:proofErr w:type="gramEnd"/>
      <w:r w:rsidRPr="00C62D15">
        <w:rPr>
          <w:rFonts w:ascii="Times New Roman" w:eastAsia="Times New Roman" w:hAnsi="Times New Roman"/>
          <w:color w:val="000000"/>
          <w:sz w:val="24"/>
          <w:lang w:val="ru-RU"/>
        </w:rPr>
        <w:t xml:space="preserve"> и безобразном, о высоком и низком. Эстетическое воспитание способствует формированию ценностных ориентаций школьников в отношении к окружающим людям, в стремлении к их пониманию, а также в отношении к семье, природе, труду, искусству, культурному наследию.</w:t>
      </w:r>
    </w:p>
    <w:p w:rsidR="008A1BD3" w:rsidRPr="00C62D15" w:rsidRDefault="008A1BD3" w:rsidP="008A1BD3">
      <w:pPr>
        <w:autoSpaceDE w:val="0"/>
        <w:autoSpaceDN w:val="0"/>
        <w:spacing w:before="70" w:after="0"/>
        <w:ind w:firstLine="180"/>
        <w:rPr>
          <w:lang w:val="ru-RU"/>
        </w:rPr>
      </w:pPr>
      <w:r w:rsidRPr="00C62D15">
        <w:rPr>
          <w:rFonts w:ascii="Times New Roman" w:eastAsia="Times New Roman" w:hAnsi="Times New Roman"/>
          <w:i/>
          <w:color w:val="000000"/>
          <w:sz w:val="24"/>
          <w:lang w:val="ru-RU"/>
        </w:rPr>
        <w:t>Ценности познавательной деятельности</w:t>
      </w:r>
      <w:r w:rsidRPr="00C62D15">
        <w:rPr>
          <w:rFonts w:ascii="Times New Roman" w:eastAsia="Times New Roman" w:hAnsi="Times New Roman"/>
          <w:color w:val="000000"/>
          <w:sz w:val="24"/>
          <w:lang w:val="ru-RU"/>
        </w:rPr>
        <w:t xml:space="preserve"> воспитываются как эмоционально окрашенный интерес к жизни людей и природы. Происходит это в процессе развития навыков восприятия и художественной рефлексии своих наблюдений в художественно-творческой деятельности. Навыки исследовательской деятельности развиваются при выполнении заданий культурно-исторической направленности.</w:t>
      </w:r>
    </w:p>
    <w:p w:rsidR="008A1BD3" w:rsidRPr="00C62D15" w:rsidRDefault="008A1BD3" w:rsidP="008A1BD3">
      <w:pPr>
        <w:autoSpaceDE w:val="0"/>
        <w:autoSpaceDN w:val="0"/>
        <w:spacing w:before="70" w:after="0" w:line="271" w:lineRule="auto"/>
        <w:ind w:right="432" w:firstLine="180"/>
        <w:rPr>
          <w:lang w:val="ru-RU"/>
        </w:rPr>
      </w:pPr>
      <w:r w:rsidRPr="00C62D15">
        <w:rPr>
          <w:rFonts w:ascii="Times New Roman" w:eastAsia="Times New Roman" w:hAnsi="Times New Roman"/>
          <w:i/>
          <w:color w:val="000000"/>
          <w:sz w:val="24"/>
          <w:lang w:val="ru-RU"/>
        </w:rPr>
        <w:t>Экологическое воспитание</w:t>
      </w:r>
      <w:r w:rsidRPr="00C62D15">
        <w:rPr>
          <w:rFonts w:ascii="Times New Roman" w:eastAsia="Times New Roman" w:hAnsi="Times New Roman"/>
          <w:color w:val="000000"/>
          <w:sz w:val="24"/>
          <w:lang w:val="ru-RU"/>
        </w:rPr>
        <w:t xml:space="preserve"> происходит в процессе художественно-эстетического наблюдения природы и её образа в произведениях искусства. Формирование эстетических чу</w:t>
      </w:r>
      <w:proofErr w:type="gramStart"/>
      <w:r w:rsidRPr="00C62D15">
        <w:rPr>
          <w:rFonts w:ascii="Times New Roman" w:eastAsia="Times New Roman" w:hAnsi="Times New Roman"/>
          <w:color w:val="000000"/>
          <w:sz w:val="24"/>
          <w:lang w:val="ru-RU"/>
        </w:rPr>
        <w:t>вств сп</w:t>
      </w:r>
      <w:proofErr w:type="gramEnd"/>
      <w:r w:rsidRPr="00C62D15">
        <w:rPr>
          <w:rFonts w:ascii="Times New Roman" w:eastAsia="Times New Roman" w:hAnsi="Times New Roman"/>
          <w:color w:val="000000"/>
          <w:sz w:val="24"/>
          <w:lang w:val="ru-RU"/>
        </w:rPr>
        <w:t>особствует активному неприятию действий, приносящих вред окружающей среде.</w:t>
      </w:r>
    </w:p>
    <w:p w:rsidR="008A1BD3" w:rsidRPr="00C62D15" w:rsidRDefault="008A1BD3" w:rsidP="008A1BD3">
      <w:pPr>
        <w:rPr>
          <w:lang w:val="ru-RU"/>
        </w:rPr>
        <w:sectPr w:rsidR="008A1BD3" w:rsidRPr="00C62D15">
          <w:pgSz w:w="11900" w:h="16840"/>
          <w:pgMar w:top="298" w:right="650" w:bottom="350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8A1BD3" w:rsidRPr="00C62D15" w:rsidRDefault="008A1BD3" w:rsidP="008A1BD3">
      <w:pPr>
        <w:autoSpaceDE w:val="0"/>
        <w:autoSpaceDN w:val="0"/>
        <w:spacing w:after="78" w:line="220" w:lineRule="exact"/>
        <w:rPr>
          <w:lang w:val="ru-RU"/>
        </w:rPr>
      </w:pPr>
    </w:p>
    <w:p w:rsidR="008A1BD3" w:rsidRPr="00C62D15" w:rsidRDefault="008A1BD3" w:rsidP="008A1BD3">
      <w:pPr>
        <w:autoSpaceDE w:val="0"/>
        <w:autoSpaceDN w:val="0"/>
        <w:spacing w:after="0" w:line="281" w:lineRule="auto"/>
        <w:ind w:right="144" w:firstLine="180"/>
        <w:rPr>
          <w:lang w:val="ru-RU"/>
        </w:rPr>
      </w:pPr>
      <w:r w:rsidRPr="00C62D15">
        <w:rPr>
          <w:rFonts w:ascii="Times New Roman" w:eastAsia="Times New Roman" w:hAnsi="Times New Roman"/>
          <w:i/>
          <w:color w:val="000000"/>
          <w:sz w:val="24"/>
          <w:lang w:val="ru-RU"/>
        </w:rPr>
        <w:t>Трудовое воспитание</w:t>
      </w:r>
      <w:r w:rsidRPr="00C62D15">
        <w:rPr>
          <w:rFonts w:ascii="Times New Roman" w:eastAsia="Times New Roman" w:hAnsi="Times New Roman"/>
          <w:color w:val="000000"/>
          <w:sz w:val="24"/>
          <w:lang w:val="ru-RU"/>
        </w:rPr>
        <w:t xml:space="preserve"> осуществляется в процессе личной художественно-творческой работы по освоению художественных материалов и удовлетворения от создания реального, практического продукта. Воспитываются </w:t>
      </w:r>
      <w:proofErr w:type="gramStart"/>
      <w:r w:rsidRPr="00C62D15">
        <w:rPr>
          <w:rFonts w:ascii="Times New Roman" w:eastAsia="Times New Roman" w:hAnsi="Times New Roman"/>
          <w:color w:val="000000"/>
          <w:sz w:val="24"/>
          <w:lang w:val="ru-RU"/>
        </w:rPr>
        <w:t>стремление достичь результат</w:t>
      </w:r>
      <w:proofErr w:type="gramEnd"/>
      <w:r w:rsidRPr="00C62D15">
        <w:rPr>
          <w:rFonts w:ascii="Times New Roman" w:eastAsia="Times New Roman" w:hAnsi="Times New Roman"/>
          <w:color w:val="000000"/>
          <w:sz w:val="24"/>
          <w:lang w:val="ru-RU"/>
        </w:rPr>
        <w:t>, упорство, творческая инициатива, понимание эстетики трудовой деятельности. Важны также умения сотрудничать с одноклассниками, работать в команде, выполнять коллективную работу — обязательные требования к определённым заданиям по программе.</w:t>
      </w:r>
    </w:p>
    <w:p w:rsidR="008A1BD3" w:rsidRPr="00C62D15" w:rsidRDefault="008A1BD3" w:rsidP="008A1BD3">
      <w:pPr>
        <w:autoSpaceDE w:val="0"/>
        <w:autoSpaceDN w:val="0"/>
        <w:spacing w:before="262" w:after="0" w:line="230" w:lineRule="auto"/>
        <w:rPr>
          <w:lang w:val="ru-RU"/>
        </w:rPr>
      </w:pPr>
      <w:r w:rsidRPr="00C62D15">
        <w:rPr>
          <w:rFonts w:ascii="Times New Roman" w:eastAsia="Times New Roman" w:hAnsi="Times New Roman"/>
          <w:b/>
          <w:color w:val="000000"/>
          <w:sz w:val="24"/>
          <w:lang w:val="ru-RU"/>
        </w:rPr>
        <w:t>МЕТАПРЕДМЕТНЫЕ РЕЗУЛЬТАТЫ</w:t>
      </w:r>
    </w:p>
    <w:p w:rsidR="008A1BD3" w:rsidRPr="00C62D15" w:rsidRDefault="008A1BD3" w:rsidP="008A1BD3">
      <w:pPr>
        <w:tabs>
          <w:tab w:val="left" w:pos="180"/>
        </w:tabs>
        <w:autoSpaceDE w:val="0"/>
        <w:autoSpaceDN w:val="0"/>
        <w:spacing w:before="166" w:after="0" w:line="288" w:lineRule="auto"/>
        <w:rPr>
          <w:lang w:val="ru-RU"/>
        </w:rPr>
      </w:pPr>
      <w:r w:rsidRPr="00C62D15">
        <w:rPr>
          <w:lang w:val="ru-RU"/>
        </w:rPr>
        <w:tab/>
      </w:r>
      <w:proofErr w:type="gramStart"/>
      <w:r w:rsidRPr="00C62D15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1.Овладение универсальными познавательными действиями </w:t>
      </w:r>
      <w:r w:rsidRPr="00C62D15">
        <w:rPr>
          <w:lang w:val="ru-RU"/>
        </w:rPr>
        <w:br/>
      </w:r>
      <w:r w:rsidRPr="00C62D15">
        <w:rPr>
          <w:lang w:val="ru-RU"/>
        </w:rPr>
        <w:tab/>
      </w:r>
      <w:r w:rsidRPr="00C62D15">
        <w:rPr>
          <w:rFonts w:ascii="Times New Roman" w:eastAsia="Times New Roman" w:hAnsi="Times New Roman"/>
          <w:color w:val="000000"/>
          <w:sz w:val="24"/>
          <w:lang w:val="ru-RU"/>
        </w:rPr>
        <w:t xml:space="preserve">Пространственные представления и сенсорные способности: </w:t>
      </w:r>
      <w:r w:rsidRPr="00C62D15">
        <w:rPr>
          <w:lang w:val="ru-RU"/>
        </w:rPr>
        <w:br/>
      </w:r>
      <w:r w:rsidRPr="00C62D15">
        <w:rPr>
          <w:lang w:val="ru-RU"/>
        </w:rPr>
        <w:tab/>
      </w:r>
      <w:r w:rsidRPr="00C62D15">
        <w:rPr>
          <w:rFonts w:ascii="Times New Roman" w:eastAsia="Times New Roman" w:hAnsi="Times New Roman"/>
          <w:color w:val="000000"/>
          <w:sz w:val="24"/>
          <w:lang w:val="ru-RU"/>
        </w:rPr>
        <w:t xml:space="preserve">характеризовать форму предмета, конструкции; </w:t>
      </w:r>
      <w:r w:rsidRPr="00C62D15">
        <w:rPr>
          <w:lang w:val="ru-RU"/>
        </w:rPr>
        <w:br/>
      </w:r>
      <w:r w:rsidRPr="00C62D15">
        <w:rPr>
          <w:lang w:val="ru-RU"/>
        </w:rPr>
        <w:tab/>
      </w:r>
      <w:r w:rsidRPr="00C62D15">
        <w:rPr>
          <w:rFonts w:ascii="Times New Roman" w:eastAsia="Times New Roman" w:hAnsi="Times New Roman"/>
          <w:color w:val="000000"/>
          <w:sz w:val="24"/>
          <w:lang w:val="ru-RU"/>
        </w:rPr>
        <w:t xml:space="preserve">выявлять доминантные черты (характерные особенности) в визуальном образе; </w:t>
      </w:r>
      <w:r w:rsidRPr="00C62D15">
        <w:rPr>
          <w:lang w:val="ru-RU"/>
        </w:rPr>
        <w:br/>
      </w:r>
      <w:r w:rsidRPr="00C62D15">
        <w:rPr>
          <w:lang w:val="ru-RU"/>
        </w:rPr>
        <w:tab/>
      </w:r>
      <w:r w:rsidRPr="00C62D15">
        <w:rPr>
          <w:rFonts w:ascii="Times New Roman" w:eastAsia="Times New Roman" w:hAnsi="Times New Roman"/>
          <w:color w:val="000000"/>
          <w:sz w:val="24"/>
          <w:lang w:val="ru-RU"/>
        </w:rPr>
        <w:t xml:space="preserve">сравнивать плоскостные и пространственные объекты по заданным основаниям; </w:t>
      </w:r>
      <w:r w:rsidRPr="00C62D15">
        <w:rPr>
          <w:lang w:val="ru-RU"/>
        </w:rPr>
        <w:br/>
      </w:r>
      <w:r w:rsidRPr="00C62D15">
        <w:rPr>
          <w:lang w:val="ru-RU"/>
        </w:rPr>
        <w:tab/>
      </w:r>
      <w:r w:rsidRPr="00C62D15">
        <w:rPr>
          <w:rFonts w:ascii="Times New Roman" w:eastAsia="Times New Roman" w:hAnsi="Times New Roman"/>
          <w:color w:val="000000"/>
          <w:sz w:val="24"/>
          <w:lang w:val="ru-RU"/>
        </w:rPr>
        <w:t xml:space="preserve">находить ассоциативные связи между визуальными образами разных форм и предметов; </w:t>
      </w:r>
      <w:r w:rsidRPr="00C62D15">
        <w:rPr>
          <w:lang w:val="ru-RU"/>
        </w:rPr>
        <w:br/>
      </w:r>
      <w:r w:rsidRPr="00C62D15">
        <w:rPr>
          <w:lang w:val="ru-RU"/>
        </w:rPr>
        <w:tab/>
      </w:r>
      <w:r w:rsidRPr="00C62D15">
        <w:rPr>
          <w:rFonts w:ascii="Times New Roman" w:eastAsia="Times New Roman" w:hAnsi="Times New Roman"/>
          <w:color w:val="000000"/>
          <w:sz w:val="24"/>
          <w:lang w:val="ru-RU"/>
        </w:rPr>
        <w:t xml:space="preserve">сопоставлять части и целое в видимом образе, предмете, конструкции; </w:t>
      </w:r>
      <w:r w:rsidRPr="00C62D15">
        <w:rPr>
          <w:lang w:val="ru-RU"/>
        </w:rPr>
        <w:br/>
      </w:r>
      <w:r w:rsidRPr="00C62D15">
        <w:rPr>
          <w:lang w:val="ru-RU"/>
        </w:rPr>
        <w:tab/>
      </w:r>
      <w:r w:rsidRPr="00C62D15">
        <w:rPr>
          <w:rFonts w:ascii="Times New Roman" w:eastAsia="Times New Roman" w:hAnsi="Times New Roman"/>
          <w:color w:val="000000"/>
          <w:sz w:val="24"/>
          <w:lang w:val="ru-RU"/>
        </w:rPr>
        <w:t>анализировать пропорциональные отношения частей внутри целого и предметов между собой;</w:t>
      </w:r>
      <w:proofErr w:type="gramEnd"/>
      <w:r w:rsidRPr="00C62D15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 w:rsidRPr="00C62D15">
        <w:rPr>
          <w:lang w:val="ru-RU"/>
        </w:rPr>
        <w:tab/>
      </w:r>
      <w:r w:rsidRPr="00C62D15">
        <w:rPr>
          <w:rFonts w:ascii="Times New Roman" w:eastAsia="Times New Roman" w:hAnsi="Times New Roman"/>
          <w:color w:val="000000"/>
          <w:sz w:val="24"/>
          <w:lang w:val="ru-RU"/>
        </w:rPr>
        <w:t xml:space="preserve">обобщать форму составной конструкции; </w:t>
      </w:r>
      <w:r w:rsidRPr="00C62D15">
        <w:rPr>
          <w:lang w:val="ru-RU"/>
        </w:rPr>
        <w:br/>
      </w:r>
      <w:r w:rsidRPr="00C62D15">
        <w:rPr>
          <w:lang w:val="ru-RU"/>
        </w:rPr>
        <w:tab/>
      </w:r>
      <w:r w:rsidRPr="00C62D15">
        <w:rPr>
          <w:rFonts w:ascii="Times New Roman" w:eastAsia="Times New Roman" w:hAnsi="Times New Roman"/>
          <w:color w:val="000000"/>
          <w:sz w:val="24"/>
          <w:lang w:val="ru-RU"/>
        </w:rPr>
        <w:t xml:space="preserve">выявлять и анализировать ритмические отношения в пространстве и в изображении (визуальном образе) на установленных основаниях; </w:t>
      </w:r>
      <w:r w:rsidRPr="00C62D15">
        <w:rPr>
          <w:lang w:val="ru-RU"/>
        </w:rPr>
        <w:br/>
      </w:r>
      <w:r w:rsidRPr="00C62D15">
        <w:rPr>
          <w:lang w:val="ru-RU"/>
        </w:rPr>
        <w:tab/>
      </w:r>
      <w:r w:rsidRPr="00C62D15">
        <w:rPr>
          <w:rFonts w:ascii="Times New Roman" w:eastAsia="Times New Roman" w:hAnsi="Times New Roman"/>
          <w:color w:val="000000"/>
          <w:sz w:val="24"/>
          <w:lang w:val="ru-RU"/>
        </w:rPr>
        <w:t xml:space="preserve">абстрагировать образ реальности при построении плоской композиции; </w:t>
      </w:r>
      <w:r w:rsidRPr="00C62D15">
        <w:rPr>
          <w:lang w:val="ru-RU"/>
        </w:rPr>
        <w:br/>
      </w:r>
      <w:r w:rsidRPr="00C62D15">
        <w:rPr>
          <w:lang w:val="ru-RU"/>
        </w:rPr>
        <w:tab/>
      </w:r>
      <w:r w:rsidRPr="00C62D15">
        <w:rPr>
          <w:rFonts w:ascii="Times New Roman" w:eastAsia="Times New Roman" w:hAnsi="Times New Roman"/>
          <w:color w:val="000000"/>
          <w:sz w:val="24"/>
          <w:lang w:val="ru-RU"/>
        </w:rPr>
        <w:t xml:space="preserve">соотносить тональные отношения (тёмное — светлое) в пространственных и плоскостных объектах; </w:t>
      </w:r>
      <w:r w:rsidRPr="00C62D15">
        <w:rPr>
          <w:lang w:val="ru-RU"/>
        </w:rPr>
        <w:tab/>
      </w:r>
      <w:r w:rsidRPr="00C62D15">
        <w:rPr>
          <w:rFonts w:ascii="Times New Roman" w:eastAsia="Times New Roman" w:hAnsi="Times New Roman"/>
          <w:color w:val="000000"/>
          <w:sz w:val="24"/>
          <w:lang w:val="ru-RU"/>
        </w:rPr>
        <w:t>выявлять и анализировать эмоциональное воздействие цветовых отношений в пространственной среде и плоскостном изображении.</w:t>
      </w:r>
    </w:p>
    <w:p w:rsidR="008A1BD3" w:rsidRPr="00C62D15" w:rsidRDefault="008A1BD3" w:rsidP="008A1BD3">
      <w:pPr>
        <w:tabs>
          <w:tab w:val="left" w:pos="180"/>
        </w:tabs>
        <w:autoSpaceDE w:val="0"/>
        <w:autoSpaceDN w:val="0"/>
        <w:spacing w:before="190" w:after="0" w:line="290" w:lineRule="auto"/>
        <w:rPr>
          <w:lang w:val="ru-RU"/>
        </w:rPr>
      </w:pPr>
      <w:r w:rsidRPr="00C62D15">
        <w:rPr>
          <w:lang w:val="ru-RU"/>
        </w:rPr>
        <w:tab/>
      </w:r>
      <w:r w:rsidRPr="00C62D15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Базовые логические и исследовательские действия: </w:t>
      </w:r>
      <w:r w:rsidRPr="00C62D15">
        <w:rPr>
          <w:lang w:val="ru-RU"/>
        </w:rPr>
        <w:br/>
      </w:r>
      <w:r w:rsidRPr="00C62D15">
        <w:rPr>
          <w:lang w:val="ru-RU"/>
        </w:rPr>
        <w:tab/>
      </w:r>
      <w:r w:rsidRPr="00C62D15">
        <w:rPr>
          <w:rFonts w:ascii="Times New Roman" w:eastAsia="Times New Roman" w:hAnsi="Times New Roman"/>
          <w:color w:val="000000"/>
          <w:sz w:val="24"/>
          <w:lang w:val="ru-RU"/>
        </w:rPr>
        <w:t xml:space="preserve">проявлять исследовательские, экспериментальные действия в процессе освоения выразительных свойств различных художественных материалов; </w:t>
      </w:r>
      <w:r w:rsidRPr="00C62D15">
        <w:rPr>
          <w:lang w:val="ru-RU"/>
        </w:rPr>
        <w:br/>
      </w:r>
      <w:r w:rsidRPr="00C62D15">
        <w:rPr>
          <w:lang w:val="ru-RU"/>
        </w:rPr>
        <w:tab/>
      </w:r>
      <w:r w:rsidRPr="00C62D15">
        <w:rPr>
          <w:rFonts w:ascii="Times New Roman" w:eastAsia="Times New Roman" w:hAnsi="Times New Roman"/>
          <w:color w:val="000000"/>
          <w:sz w:val="24"/>
          <w:lang w:val="ru-RU"/>
        </w:rPr>
        <w:t xml:space="preserve">проявлять творческие экспериментальные действия в процессе самостоятельного выполнения художественных заданий; </w:t>
      </w:r>
      <w:r w:rsidRPr="00C62D15">
        <w:rPr>
          <w:lang w:val="ru-RU"/>
        </w:rPr>
        <w:br/>
      </w:r>
      <w:r w:rsidRPr="00C62D15">
        <w:rPr>
          <w:lang w:val="ru-RU"/>
        </w:rPr>
        <w:tab/>
      </w:r>
      <w:r w:rsidRPr="00C62D15">
        <w:rPr>
          <w:rFonts w:ascii="Times New Roman" w:eastAsia="Times New Roman" w:hAnsi="Times New Roman"/>
          <w:color w:val="000000"/>
          <w:sz w:val="24"/>
          <w:lang w:val="ru-RU"/>
        </w:rPr>
        <w:t xml:space="preserve">проявлять исследовательские и аналитические действия на основе определённых учебных установок в процессе восприятия произведений изобразительного искусства, архитектуры и продуктов детского художественного творчества; </w:t>
      </w:r>
      <w:r w:rsidRPr="00C62D15">
        <w:rPr>
          <w:lang w:val="ru-RU"/>
        </w:rPr>
        <w:br/>
      </w:r>
      <w:r w:rsidRPr="00C62D15">
        <w:rPr>
          <w:lang w:val="ru-RU"/>
        </w:rPr>
        <w:tab/>
      </w:r>
      <w:proofErr w:type="gramStart"/>
      <w:r w:rsidRPr="00C62D15">
        <w:rPr>
          <w:rFonts w:ascii="Times New Roman" w:eastAsia="Times New Roman" w:hAnsi="Times New Roman"/>
          <w:color w:val="000000"/>
          <w:sz w:val="24"/>
          <w:lang w:val="ru-RU"/>
        </w:rPr>
        <w:t xml:space="preserve">использовать наблюдения для получения информации об особенностях объектов и состояния природы, предметного мира человека, городской среды; </w:t>
      </w:r>
      <w:r w:rsidRPr="00C62D15">
        <w:rPr>
          <w:lang w:val="ru-RU"/>
        </w:rPr>
        <w:br/>
      </w:r>
      <w:r w:rsidRPr="00C62D15">
        <w:rPr>
          <w:lang w:val="ru-RU"/>
        </w:rPr>
        <w:tab/>
      </w:r>
      <w:r w:rsidRPr="00C62D15">
        <w:rPr>
          <w:rFonts w:ascii="Times New Roman" w:eastAsia="Times New Roman" w:hAnsi="Times New Roman"/>
          <w:color w:val="000000"/>
          <w:sz w:val="24"/>
          <w:lang w:val="ru-RU"/>
        </w:rPr>
        <w:t xml:space="preserve">анализировать и оценивать с позиций эстетических категорий явления природы и предметно-пространственную среду жизни человека; </w:t>
      </w:r>
      <w:r w:rsidRPr="00C62D15">
        <w:rPr>
          <w:lang w:val="ru-RU"/>
        </w:rPr>
        <w:br/>
      </w:r>
      <w:r w:rsidRPr="00C62D15">
        <w:rPr>
          <w:lang w:val="ru-RU"/>
        </w:rPr>
        <w:tab/>
      </w:r>
      <w:r w:rsidRPr="00C62D15">
        <w:rPr>
          <w:rFonts w:ascii="Times New Roman" w:eastAsia="Times New Roman" w:hAnsi="Times New Roman"/>
          <w:color w:val="000000"/>
          <w:sz w:val="24"/>
          <w:lang w:val="ru-RU"/>
        </w:rPr>
        <w:t xml:space="preserve">формулировать выводы, соответствующие эстетическим, аналитическим и другим учебным установкам по результатам проведённого наблюдения; </w:t>
      </w:r>
      <w:r w:rsidRPr="00C62D15">
        <w:rPr>
          <w:lang w:val="ru-RU"/>
        </w:rPr>
        <w:br/>
      </w:r>
      <w:r w:rsidRPr="00C62D15">
        <w:rPr>
          <w:lang w:val="ru-RU"/>
        </w:rPr>
        <w:tab/>
      </w:r>
      <w:r w:rsidRPr="00C62D15">
        <w:rPr>
          <w:rFonts w:ascii="Times New Roman" w:eastAsia="Times New Roman" w:hAnsi="Times New Roman"/>
          <w:color w:val="000000"/>
          <w:sz w:val="24"/>
          <w:lang w:val="ru-RU"/>
        </w:rPr>
        <w:t>использовать знаково-символические средства для составления орнаментов и декоративных композиций;</w:t>
      </w:r>
      <w:proofErr w:type="gramEnd"/>
      <w:r w:rsidRPr="00C62D15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 w:rsidRPr="00C62D15">
        <w:rPr>
          <w:lang w:val="ru-RU"/>
        </w:rPr>
        <w:br/>
      </w:r>
      <w:r w:rsidRPr="00C62D15">
        <w:rPr>
          <w:lang w:val="ru-RU"/>
        </w:rPr>
        <w:tab/>
      </w:r>
      <w:r w:rsidRPr="00C62D15">
        <w:rPr>
          <w:rFonts w:ascii="Times New Roman" w:eastAsia="Times New Roman" w:hAnsi="Times New Roman"/>
          <w:color w:val="000000"/>
          <w:sz w:val="24"/>
          <w:lang w:val="ru-RU"/>
        </w:rPr>
        <w:t xml:space="preserve">классифицировать произведения искусства по видам и, соответственно, по назначению в жизни людей; </w:t>
      </w:r>
      <w:r w:rsidRPr="00C62D15">
        <w:rPr>
          <w:lang w:val="ru-RU"/>
        </w:rPr>
        <w:br/>
      </w:r>
      <w:r w:rsidRPr="00C62D15">
        <w:rPr>
          <w:lang w:val="ru-RU"/>
        </w:rPr>
        <w:tab/>
      </w:r>
      <w:r w:rsidRPr="00C62D15">
        <w:rPr>
          <w:rFonts w:ascii="Times New Roman" w:eastAsia="Times New Roman" w:hAnsi="Times New Roman"/>
          <w:color w:val="000000"/>
          <w:sz w:val="24"/>
          <w:lang w:val="ru-RU"/>
        </w:rPr>
        <w:t xml:space="preserve">классифицировать произведения изобразительного искусства по жанрам в качестве инструмента анализа содержания произведений; </w:t>
      </w:r>
      <w:r w:rsidRPr="00C62D15">
        <w:rPr>
          <w:lang w:val="ru-RU"/>
        </w:rPr>
        <w:br/>
      </w:r>
      <w:r w:rsidRPr="00C62D15">
        <w:rPr>
          <w:lang w:val="ru-RU"/>
        </w:rPr>
        <w:tab/>
      </w:r>
      <w:r w:rsidRPr="00C62D15">
        <w:rPr>
          <w:rFonts w:ascii="Times New Roman" w:eastAsia="Times New Roman" w:hAnsi="Times New Roman"/>
          <w:color w:val="000000"/>
          <w:sz w:val="24"/>
          <w:lang w:val="ru-RU"/>
        </w:rPr>
        <w:t>ставить и использовать вопросы как исследовательский инструмент познания.</w:t>
      </w:r>
    </w:p>
    <w:p w:rsidR="008A1BD3" w:rsidRPr="00C62D15" w:rsidRDefault="008A1BD3" w:rsidP="008A1BD3">
      <w:pPr>
        <w:autoSpaceDE w:val="0"/>
        <w:autoSpaceDN w:val="0"/>
        <w:spacing w:before="190" w:after="0" w:line="262" w:lineRule="auto"/>
        <w:ind w:left="180" w:right="4752"/>
        <w:rPr>
          <w:lang w:val="ru-RU"/>
        </w:rPr>
      </w:pPr>
      <w:r w:rsidRPr="00C62D15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Работа с информацией: </w:t>
      </w:r>
      <w:r w:rsidRPr="00C62D15">
        <w:rPr>
          <w:lang w:val="ru-RU"/>
        </w:rPr>
        <w:br/>
      </w:r>
      <w:r w:rsidRPr="00C62D15">
        <w:rPr>
          <w:rFonts w:ascii="Times New Roman" w:eastAsia="Times New Roman" w:hAnsi="Times New Roman"/>
          <w:color w:val="000000"/>
          <w:sz w:val="24"/>
          <w:lang w:val="ru-RU"/>
        </w:rPr>
        <w:t>использовать электронные образовательные ресурсы;</w:t>
      </w:r>
    </w:p>
    <w:p w:rsidR="008A1BD3" w:rsidRPr="00C62D15" w:rsidRDefault="008A1BD3" w:rsidP="008A1BD3">
      <w:pPr>
        <w:rPr>
          <w:lang w:val="ru-RU"/>
        </w:rPr>
        <w:sectPr w:rsidR="008A1BD3" w:rsidRPr="00C62D15">
          <w:pgSz w:w="11900" w:h="16840"/>
          <w:pgMar w:top="298" w:right="658" w:bottom="332" w:left="666" w:header="720" w:footer="720" w:gutter="0"/>
          <w:cols w:space="720" w:equalWidth="0">
            <w:col w:w="10576" w:space="0"/>
          </w:cols>
          <w:docGrid w:linePitch="360"/>
        </w:sectPr>
      </w:pPr>
    </w:p>
    <w:p w:rsidR="008A1BD3" w:rsidRPr="00C62D15" w:rsidRDefault="008A1BD3" w:rsidP="008A1BD3">
      <w:pPr>
        <w:autoSpaceDE w:val="0"/>
        <w:autoSpaceDN w:val="0"/>
        <w:spacing w:after="78" w:line="220" w:lineRule="exact"/>
        <w:rPr>
          <w:lang w:val="ru-RU"/>
        </w:rPr>
      </w:pPr>
    </w:p>
    <w:p w:rsidR="008A1BD3" w:rsidRPr="00C62D15" w:rsidRDefault="008A1BD3" w:rsidP="008A1BD3">
      <w:pPr>
        <w:tabs>
          <w:tab w:val="left" w:pos="180"/>
        </w:tabs>
        <w:autoSpaceDE w:val="0"/>
        <w:autoSpaceDN w:val="0"/>
        <w:spacing w:after="0" w:line="286" w:lineRule="auto"/>
        <w:rPr>
          <w:lang w:val="ru-RU"/>
        </w:rPr>
      </w:pPr>
      <w:r w:rsidRPr="00C62D15">
        <w:rPr>
          <w:lang w:val="ru-RU"/>
        </w:rPr>
        <w:tab/>
      </w:r>
      <w:proofErr w:type="gramStart"/>
      <w:r w:rsidRPr="00C62D15">
        <w:rPr>
          <w:rFonts w:ascii="Times New Roman" w:eastAsia="Times New Roman" w:hAnsi="Times New Roman"/>
          <w:color w:val="000000"/>
          <w:sz w:val="24"/>
          <w:lang w:val="ru-RU"/>
        </w:rPr>
        <w:t xml:space="preserve">уметь работать с электронными учебниками и учебными пособиями; </w:t>
      </w:r>
      <w:r w:rsidRPr="00C62D15">
        <w:rPr>
          <w:lang w:val="ru-RU"/>
        </w:rPr>
        <w:br/>
      </w:r>
      <w:r w:rsidRPr="00C62D15">
        <w:rPr>
          <w:lang w:val="ru-RU"/>
        </w:rPr>
        <w:tab/>
      </w:r>
      <w:r w:rsidRPr="00C62D15">
        <w:rPr>
          <w:rFonts w:ascii="Times New Roman" w:eastAsia="Times New Roman" w:hAnsi="Times New Roman"/>
          <w:color w:val="000000"/>
          <w:sz w:val="24"/>
          <w:lang w:val="ru-RU"/>
        </w:rPr>
        <w:t xml:space="preserve">выбирать источник для получения информации: поисковые системы Интернета, цифровые электронные средства, справочники, художественные альбомы и детские книги; </w:t>
      </w:r>
      <w:r w:rsidRPr="00C62D15">
        <w:rPr>
          <w:lang w:val="ru-RU"/>
        </w:rPr>
        <w:br/>
      </w:r>
      <w:r w:rsidRPr="00C62D15">
        <w:rPr>
          <w:lang w:val="ru-RU"/>
        </w:rPr>
        <w:tab/>
      </w:r>
      <w:r w:rsidRPr="00C62D15">
        <w:rPr>
          <w:rFonts w:ascii="Times New Roman" w:eastAsia="Times New Roman" w:hAnsi="Times New Roman"/>
          <w:color w:val="000000"/>
          <w:sz w:val="24"/>
          <w:lang w:val="ru-RU"/>
        </w:rPr>
        <w:t xml:space="preserve">анализировать, интерпретировать, обобщать и систематизировать информацию, представленную в произведениях искусства, текстах, таблицах и схемах; </w:t>
      </w:r>
      <w:r w:rsidRPr="00C62D15">
        <w:rPr>
          <w:lang w:val="ru-RU"/>
        </w:rPr>
        <w:br/>
      </w:r>
      <w:r w:rsidRPr="00C62D15">
        <w:rPr>
          <w:lang w:val="ru-RU"/>
        </w:rPr>
        <w:tab/>
      </w:r>
      <w:r w:rsidRPr="00C62D15">
        <w:rPr>
          <w:rFonts w:ascii="Times New Roman" w:eastAsia="Times New Roman" w:hAnsi="Times New Roman"/>
          <w:color w:val="000000"/>
          <w:sz w:val="24"/>
          <w:lang w:val="ru-RU"/>
        </w:rPr>
        <w:t>самостоятельно готовить информацию на заданную или выбранную тему и представлять её в различных видах: рисунках и эскизах, электронных презентациях;</w:t>
      </w:r>
      <w:proofErr w:type="gramEnd"/>
      <w:r w:rsidRPr="00C62D15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 w:rsidRPr="00C62D15">
        <w:rPr>
          <w:lang w:val="ru-RU"/>
        </w:rPr>
        <w:br/>
      </w:r>
      <w:r w:rsidRPr="00C62D15">
        <w:rPr>
          <w:lang w:val="ru-RU"/>
        </w:rPr>
        <w:tab/>
      </w:r>
      <w:r w:rsidRPr="00C62D15">
        <w:rPr>
          <w:rFonts w:ascii="Times New Roman" w:eastAsia="Times New Roman" w:hAnsi="Times New Roman"/>
          <w:color w:val="000000"/>
          <w:sz w:val="24"/>
          <w:lang w:val="ru-RU"/>
        </w:rPr>
        <w:t xml:space="preserve">осуществлять виртуальные путешествия по архитектурным памятникам, в отечественные </w:t>
      </w:r>
      <w:r w:rsidRPr="00C62D15">
        <w:rPr>
          <w:lang w:val="ru-RU"/>
        </w:rPr>
        <w:br/>
      </w:r>
      <w:r w:rsidRPr="00C62D15">
        <w:rPr>
          <w:rFonts w:ascii="Times New Roman" w:eastAsia="Times New Roman" w:hAnsi="Times New Roman"/>
          <w:color w:val="000000"/>
          <w:sz w:val="24"/>
          <w:lang w:val="ru-RU"/>
        </w:rPr>
        <w:t xml:space="preserve">художественные музеи и зарубежные художественные музеи (галереи) на основе установок и </w:t>
      </w:r>
      <w:proofErr w:type="spellStart"/>
      <w:r w:rsidRPr="00C62D15">
        <w:rPr>
          <w:rFonts w:ascii="Times New Roman" w:eastAsia="Times New Roman" w:hAnsi="Times New Roman"/>
          <w:color w:val="000000"/>
          <w:sz w:val="24"/>
          <w:lang w:val="ru-RU"/>
        </w:rPr>
        <w:t>квестов</w:t>
      </w:r>
      <w:proofErr w:type="spellEnd"/>
      <w:r w:rsidRPr="00C62D15">
        <w:rPr>
          <w:rFonts w:ascii="Times New Roman" w:eastAsia="Times New Roman" w:hAnsi="Times New Roman"/>
          <w:color w:val="000000"/>
          <w:sz w:val="24"/>
          <w:lang w:val="ru-RU"/>
        </w:rPr>
        <w:t xml:space="preserve">, предложенных учителем; </w:t>
      </w:r>
      <w:r w:rsidRPr="00C62D15">
        <w:rPr>
          <w:lang w:val="ru-RU"/>
        </w:rPr>
        <w:br/>
      </w:r>
      <w:r w:rsidRPr="00C62D15">
        <w:rPr>
          <w:lang w:val="ru-RU"/>
        </w:rPr>
        <w:tab/>
      </w:r>
      <w:r w:rsidRPr="00C62D15">
        <w:rPr>
          <w:rFonts w:ascii="Times New Roman" w:eastAsia="Times New Roman" w:hAnsi="Times New Roman"/>
          <w:color w:val="000000"/>
          <w:sz w:val="24"/>
          <w:lang w:val="ru-RU"/>
        </w:rPr>
        <w:t>соблюдать правила информационной безопасности при работе в сети Интернет.</w:t>
      </w:r>
    </w:p>
    <w:p w:rsidR="008A1BD3" w:rsidRPr="00C62D15" w:rsidRDefault="008A1BD3" w:rsidP="008A1BD3">
      <w:pPr>
        <w:tabs>
          <w:tab w:val="left" w:pos="180"/>
        </w:tabs>
        <w:autoSpaceDE w:val="0"/>
        <w:autoSpaceDN w:val="0"/>
        <w:spacing w:before="192" w:after="0" w:line="288" w:lineRule="auto"/>
        <w:rPr>
          <w:lang w:val="ru-RU"/>
        </w:rPr>
      </w:pPr>
      <w:r w:rsidRPr="00C62D15">
        <w:rPr>
          <w:lang w:val="ru-RU"/>
        </w:rPr>
        <w:tab/>
      </w:r>
      <w:proofErr w:type="gramStart"/>
      <w:r w:rsidRPr="00C62D15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2.Овладение универсальными коммуникативными действиями </w:t>
      </w:r>
      <w:r w:rsidRPr="00C62D15">
        <w:rPr>
          <w:lang w:val="ru-RU"/>
        </w:rPr>
        <w:br/>
      </w:r>
      <w:r w:rsidRPr="00C62D15">
        <w:rPr>
          <w:lang w:val="ru-RU"/>
        </w:rPr>
        <w:tab/>
      </w:r>
      <w:r w:rsidRPr="00C62D15">
        <w:rPr>
          <w:rFonts w:ascii="Times New Roman" w:eastAsia="Times New Roman" w:hAnsi="Times New Roman"/>
          <w:color w:val="000000"/>
          <w:sz w:val="24"/>
          <w:lang w:val="ru-RU"/>
        </w:rPr>
        <w:t xml:space="preserve">Обучающиеся должны овладеть следующими действиями: </w:t>
      </w:r>
      <w:r w:rsidRPr="00C62D15">
        <w:rPr>
          <w:lang w:val="ru-RU"/>
        </w:rPr>
        <w:br/>
      </w:r>
      <w:r w:rsidRPr="00C62D15">
        <w:rPr>
          <w:lang w:val="ru-RU"/>
        </w:rPr>
        <w:tab/>
      </w:r>
      <w:r w:rsidRPr="00C62D15">
        <w:rPr>
          <w:rFonts w:ascii="Times New Roman" w:eastAsia="Times New Roman" w:hAnsi="Times New Roman"/>
          <w:color w:val="000000"/>
          <w:sz w:val="24"/>
          <w:lang w:val="ru-RU"/>
        </w:rPr>
        <w:t xml:space="preserve">понимать искусство в качестве особого языка общения — межличностного (автор — зритель), между поколениями, между народами; </w:t>
      </w:r>
      <w:r w:rsidRPr="00C62D15">
        <w:rPr>
          <w:lang w:val="ru-RU"/>
        </w:rPr>
        <w:br/>
      </w:r>
      <w:r w:rsidRPr="00C62D15">
        <w:rPr>
          <w:lang w:val="ru-RU"/>
        </w:rPr>
        <w:tab/>
      </w:r>
      <w:r w:rsidRPr="00C62D15">
        <w:rPr>
          <w:rFonts w:ascii="Times New Roman" w:eastAsia="Times New Roman" w:hAnsi="Times New Roman"/>
          <w:color w:val="000000"/>
          <w:sz w:val="24"/>
          <w:lang w:val="ru-RU"/>
        </w:rPr>
        <w:t>вести диалог и участвовать в дискуссии, проявляя уважительное отношение к оппонентам, сопоставлять свои суждения с суждениями участников общения, выявляя и корректно отстаивая свои позиции в оценке и понимании обсуждаемого явления;</w:t>
      </w:r>
      <w:proofErr w:type="gramEnd"/>
      <w:r w:rsidRPr="00C62D15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 w:rsidRPr="00C62D15">
        <w:rPr>
          <w:lang w:val="ru-RU"/>
        </w:rPr>
        <w:br/>
      </w:r>
      <w:r w:rsidRPr="00C62D15">
        <w:rPr>
          <w:lang w:val="ru-RU"/>
        </w:rPr>
        <w:tab/>
      </w:r>
      <w:r w:rsidRPr="00C62D15">
        <w:rPr>
          <w:rFonts w:ascii="Times New Roman" w:eastAsia="Times New Roman" w:hAnsi="Times New Roman"/>
          <w:color w:val="000000"/>
          <w:sz w:val="24"/>
          <w:lang w:val="ru-RU"/>
        </w:rPr>
        <w:t xml:space="preserve">находить общее решение и разрешать конфликты на основе общих позиций и учёта интересов в процессе совместной художественной деятельности; </w:t>
      </w:r>
      <w:r w:rsidRPr="00C62D15">
        <w:rPr>
          <w:lang w:val="ru-RU"/>
        </w:rPr>
        <w:br/>
      </w:r>
      <w:r w:rsidRPr="00C62D15">
        <w:rPr>
          <w:lang w:val="ru-RU"/>
        </w:rPr>
        <w:tab/>
      </w:r>
      <w:r w:rsidRPr="00C62D15">
        <w:rPr>
          <w:rFonts w:ascii="Times New Roman" w:eastAsia="Times New Roman" w:hAnsi="Times New Roman"/>
          <w:color w:val="000000"/>
          <w:sz w:val="24"/>
          <w:lang w:val="ru-RU"/>
        </w:rPr>
        <w:t xml:space="preserve">демонстрировать и объяснять результаты своего творческого, художественного или </w:t>
      </w:r>
      <w:r w:rsidRPr="00C62D15">
        <w:rPr>
          <w:lang w:val="ru-RU"/>
        </w:rPr>
        <w:br/>
      </w:r>
      <w:r w:rsidRPr="00C62D15">
        <w:rPr>
          <w:rFonts w:ascii="Times New Roman" w:eastAsia="Times New Roman" w:hAnsi="Times New Roman"/>
          <w:color w:val="000000"/>
          <w:sz w:val="24"/>
          <w:lang w:val="ru-RU"/>
        </w:rPr>
        <w:t xml:space="preserve">исследовательского опыта; </w:t>
      </w:r>
      <w:r w:rsidRPr="00C62D15">
        <w:rPr>
          <w:lang w:val="ru-RU"/>
        </w:rPr>
        <w:br/>
      </w:r>
      <w:r w:rsidRPr="00C62D15">
        <w:rPr>
          <w:lang w:val="ru-RU"/>
        </w:rPr>
        <w:tab/>
      </w:r>
      <w:r w:rsidRPr="00C62D15">
        <w:rPr>
          <w:rFonts w:ascii="Times New Roman" w:eastAsia="Times New Roman" w:hAnsi="Times New Roman"/>
          <w:color w:val="000000"/>
          <w:sz w:val="24"/>
          <w:lang w:val="ru-RU"/>
        </w:rPr>
        <w:t xml:space="preserve">анализировать произведения детского художественного творчества с позиций их содержания и в соответствии с учебной задачей, поставленной учителем; </w:t>
      </w:r>
      <w:r w:rsidRPr="00C62D15">
        <w:rPr>
          <w:lang w:val="ru-RU"/>
        </w:rPr>
        <w:br/>
      </w:r>
      <w:r w:rsidRPr="00C62D15">
        <w:rPr>
          <w:lang w:val="ru-RU"/>
        </w:rPr>
        <w:tab/>
      </w:r>
      <w:r w:rsidRPr="00C62D15">
        <w:rPr>
          <w:rFonts w:ascii="Times New Roman" w:eastAsia="Times New Roman" w:hAnsi="Times New Roman"/>
          <w:color w:val="000000"/>
          <w:sz w:val="24"/>
          <w:lang w:val="ru-RU"/>
        </w:rPr>
        <w:t xml:space="preserve">признавать своё и чужое право на ошибку, развивать свои способности сопереживать, понимать намерения и переживания свои и других людей; </w:t>
      </w:r>
      <w:r w:rsidRPr="00C62D15">
        <w:rPr>
          <w:lang w:val="ru-RU"/>
        </w:rPr>
        <w:br/>
      </w:r>
      <w:r w:rsidRPr="00C62D15">
        <w:rPr>
          <w:lang w:val="ru-RU"/>
        </w:rPr>
        <w:tab/>
      </w:r>
      <w:r w:rsidRPr="00C62D15">
        <w:rPr>
          <w:rFonts w:ascii="Times New Roman" w:eastAsia="Times New Roman" w:hAnsi="Times New Roman"/>
          <w:color w:val="000000"/>
          <w:sz w:val="24"/>
          <w:lang w:val="ru-RU"/>
        </w:rPr>
        <w:t>взаимодействовать, сотрудничать в процессе коллективной работы, принимать цель совместной деятельности и строить действия по её достижению, договариваться, выполнять поручения, подчиняться, ответственно относиться к своей задаче по достижению общего результата.</w:t>
      </w:r>
    </w:p>
    <w:p w:rsidR="008A1BD3" w:rsidRPr="00C62D15" w:rsidRDefault="008A1BD3" w:rsidP="008A1BD3">
      <w:pPr>
        <w:tabs>
          <w:tab w:val="left" w:pos="180"/>
        </w:tabs>
        <w:autoSpaceDE w:val="0"/>
        <w:autoSpaceDN w:val="0"/>
        <w:spacing w:before="190" w:after="0" w:line="286" w:lineRule="auto"/>
        <w:ind w:right="1296"/>
        <w:rPr>
          <w:lang w:val="ru-RU"/>
        </w:rPr>
      </w:pPr>
      <w:r w:rsidRPr="00C62D15">
        <w:rPr>
          <w:lang w:val="ru-RU"/>
        </w:rPr>
        <w:tab/>
      </w:r>
      <w:proofErr w:type="gramStart"/>
      <w:r w:rsidRPr="00C62D15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3.Овладение универсальными регулятивными действиями </w:t>
      </w:r>
      <w:r w:rsidRPr="00C62D15">
        <w:rPr>
          <w:lang w:val="ru-RU"/>
        </w:rPr>
        <w:br/>
      </w:r>
      <w:r w:rsidRPr="00C62D15">
        <w:rPr>
          <w:lang w:val="ru-RU"/>
        </w:rPr>
        <w:tab/>
      </w:r>
      <w:r w:rsidRPr="00C62D15">
        <w:rPr>
          <w:rFonts w:ascii="Times New Roman" w:eastAsia="Times New Roman" w:hAnsi="Times New Roman"/>
          <w:color w:val="000000"/>
          <w:sz w:val="24"/>
          <w:lang w:val="ru-RU"/>
        </w:rPr>
        <w:t xml:space="preserve">Обучающиеся должны овладеть следующими действиями: </w:t>
      </w:r>
      <w:r w:rsidRPr="00C62D15">
        <w:rPr>
          <w:lang w:val="ru-RU"/>
        </w:rPr>
        <w:br/>
      </w:r>
      <w:r w:rsidRPr="00C62D15">
        <w:rPr>
          <w:lang w:val="ru-RU"/>
        </w:rPr>
        <w:tab/>
      </w:r>
      <w:r w:rsidRPr="00C62D15">
        <w:rPr>
          <w:rFonts w:ascii="Times New Roman" w:eastAsia="Times New Roman" w:hAnsi="Times New Roman"/>
          <w:color w:val="000000"/>
          <w:sz w:val="24"/>
          <w:lang w:val="ru-RU"/>
        </w:rPr>
        <w:t xml:space="preserve">внимательно относиться и выполнять учебные задачи, поставленные учителем; </w:t>
      </w:r>
      <w:r w:rsidRPr="00C62D15">
        <w:rPr>
          <w:lang w:val="ru-RU"/>
        </w:rPr>
        <w:tab/>
      </w:r>
      <w:r w:rsidRPr="00C62D15">
        <w:rPr>
          <w:rFonts w:ascii="Times New Roman" w:eastAsia="Times New Roman" w:hAnsi="Times New Roman"/>
          <w:color w:val="000000"/>
          <w:sz w:val="24"/>
          <w:lang w:val="ru-RU"/>
        </w:rPr>
        <w:t xml:space="preserve">соблюдать последовательность учебных действий при выполнении задания; </w:t>
      </w:r>
      <w:r w:rsidRPr="00C62D15">
        <w:rPr>
          <w:lang w:val="ru-RU"/>
        </w:rPr>
        <w:br/>
      </w:r>
      <w:r w:rsidRPr="00C62D15">
        <w:rPr>
          <w:lang w:val="ru-RU"/>
        </w:rPr>
        <w:tab/>
      </w:r>
      <w:r w:rsidRPr="00C62D15">
        <w:rPr>
          <w:rFonts w:ascii="Times New Roman" w:eastAsia="Times New Roman" w:hAnsi="Times New Roman"/>
          <w:color w:val="000000"/>
          <w:sz w:val="24"/>
          <w:lang w:val="ru-RU"/>
        </w:rPr>
        <w:t xml:space="preserve">уметь организовывать своё рабочее место для практической работы, сохраняя порядок в окружающем пространстве и бережно относясь к используемым материалам; </w:t>
      </w:r>
      <w:r w:rsidRPr="00C62D15">
        <w:rPr>
          <w:lang w:val="ru-RU"/>
        </w:rPr>
        <w:br/>
      </w:r>
      <w:r w:rsidRPr="00C62D15">
        <w:rPr>
          <w:lang w:val="ru-RU"/>
        </w:rPr>
        <w:tab/>
      </w:r>
      <w:r w:rsidRPr="00C62D15">
        <w:rPr>
          <w:rFonts w:ascii="Times New Roman" w:eastAsia="Times New Roman" w:hAnsi="Times New Roman"/>
          <w:color w:val="000000"/>
          <w:sz w:val="24"/>
          <w:lang w:val="ru-RU"/>
        </w:rPr>
        <w:t>соотносить свои действия с планируемыми результатами, осуществлять контроль своей деятельности в процессе достижения результата.</w:t>
      </w:r>
      <w:proofErr w:type="gramEnd"/>
    </w:p>
    <w:p w:rsidR="008A1BD3" w:rsidRPr="00C62D15" w:rsidRDefault="008A1BD3" w:rsidP="008A1BD3">
      <w:pPr>
        <w:autoSpaceDE w:val="0"/>
        <w:autoSpaceDN w:val="0"/>
        <w:spacing w:before="262" w:after="0" w:line="230" w:lineRule="auto"/>
        <w:rPr>
          <w:lang w:val="ru-RU"/>
        </w:rPr>
      </w:pPr>
      <w:r w:rsidRPr="00C62D15">
        <w:rPr>
          <w:rFonts w:ascii="Times New Roman" w:eastAsia="Times New Roman" w:hAnsi="Times New Roman"/>
          <w:b/>
          <w:color w:val="000000"/>
          <w:sz w:val="24"/>
          <w:lang w:val="ru-RU"/>
        </w:rPr>
        <w:t>ПРЕДМЕТНЫЕ РЕЗУЛЬТАТЫ</w:t>
      </w:r>
    </w:p>
    <w:p w:rsidR="008A1BD3" w:rsidRPr="00C62D15" w:rsidRDefault="008A1BD3" w:rsidP="008A1BD3">
      <w:pPr>
        <w:autoSpaceDE w:val="0"/>
        <w:autoSpaceDN w:val="0"/>
        <w:spacing w:before="166" w:after="0"/>
        <w:ind w:firstLine="180"/>
        <w:rPr>
          <w:lang w:val="ru-RU"/>
        </w:rPr>
      </w:pPr>
      <w:r w:rsidRPr="00C62D15">
        <w:rPr>
          <w:rFonts w:ascii="Times New Roman" w:eastAsia="Times New Roman" w:hAnsi="Times New Roman"/>
          <w:color w:val="000000"/>
          <w:sz w:val="24"/>
          <w:lang w:val="ru-RU"/>
        </w:rPr>
        <w:t>Предметные результаты сформулированы по годам обучения на основе модульного построения содержания в соответствии с Приложением № 8 к Федеральному государственному образовательному стандарту начального общего образования, утверждённому приказом Министерства просвещения Российской Федерации.</w:t>
      </w:r>
    </w:p>
    <w:p w:rsidR="008A1BD3" w:rsidRPr="00C62D15" w:rsidRDefault="008A1BD3" w:rsidP="008A1BD3">
      <w:pPr>
        <w:autoSpaceDE w:val="0"/>
        <w:autoSpaceDN w:val="0"/>
        <w:spacing w:before="190" w:after="0" w:line="262" w:lineRule="auto"/>
        <w:ind w:left="180" w:right="720"/>
        <w:rPr>
          <w:lang w:val="ru-RU"/>
        </w:rPr>
      </w:pPr>
      <w:r w:rsidRPr="00C62D15">
        <w:rPr>
          <w:rFonts w:ascii="Times New Roman" w:eastAsia="Times New Roman" w:hAnsi="Times New Roman"/>
          <w:b/>
          <w:color w:val="000000"/>
          <w:sz w:val="24"/>
          <w:lang w:val="ru-RU"/>
        </w:rPr>
        <w:t>Модуль «Графика»</w:t>
      </w:r>
      <w:r w:rsidRPr="00C62D15">
        <w:rPr>
          <w:lang w:val="ru-RU"/>
        </w:rPr>
        <w:br/>
      </w:r>
      <w:r w:rsidRPr="00C62D15">
        <w:rPr>
          <w:rFonts w:ascii="Times New Roman" w:eastAsia="Times New Roman" w:hAnsi="Times New Roman"/>
          <w:color w:val="000000"/>
          <w:sz w:val="24"/>
          <w:lang w:val="ru-RU"/>
        </w:rPr>
        <w:t xml:space="preserve">Осваивать навыки применения свойств простых графических материалов в </w:t>
      </w:r>
      <w:proofErr w:type="gramStart"/>
      <w:r w:rsidRPr="00C62D15">
        <w:rPr>
          <w:rFonts w:ascii="Times New Roman" w:eastAsia="Times New Roman" w:hAnsi="Times New Roman"/>
          <w:color w:val="000000"/>
          <w:sz w:val="24"/>
          <w:lang w:val="ru-RU"/>
        </w:rPr>
        <w:t>самостоятельной</w:t>
      </w:r>
      <w:proofErr w:type="gramEnd"/>
    </w:p>
    <w:p w:rsidR="008A1BD3" w:rsidRPr="00C62D15" w:rsidRDefault="008A1BD3" w:rsidP="008A1BD3">
      <w:pPr>
        <w:rPr>
          <w:lang w:val="ru-RU"/>
        </w:rPr>
        <w:sectPr w:rsidR="008A1BD3" w:rsidRPr="00C62D15">
          <w:pgSz w:w="11900" w:h="16840"/>
          <w:pgMar w:top="298" w:right="668" w:bottom="438" w:left="666" w:header="720" w:footer="720" w:gutter="0"/>
          <w:cols w:space="720" w:equalWidth="0">
            <w:col w:w="10566" w:space="0"/>
          </w:cols>
          <w:docGrid w:linePitch="360"/>
        </w:sectPr>
      </w:pPr>
    </w:p>
    <w:p w:rsidR="008A1BD3" w:rsidRPr="00C62D15" w:rsidRDefault="008A1BD3" w:rsidP="008A1BD3">
      <w:pPr>
        <w:autoSpaceDE w:val="0"/>
        <w:autoSpaceDN w:val="0"/>
        <w:spacing w:after="66" w:line="220" w:lineRule="exact"/>
        <w:rPr>
          <w:lang w:val="ru-RU"/>
        </w:rPr>
      </w:pPr>
    </w:p>
    <w:p w:rsidR="008A1BD3" w:rsidRPr="00C62D15" w:rsidRDefault="008A1BD3" w:rsidP="008A1BD3">
      <w:pPr>
        <w:autoSpaceDE w:val="0"/>
        <w:autoSpaceDN w:val="0"/>
        <w:spacing w:after="0" w:line="230" w:lineRule="auto"/>
        <w:rPr>
          <w:lang w:val="ru-RU"/>
        </w:rPr>
      </w:pPr>
      <w:r w:rsidRPr="00C62D15">
        <w:rPr>
          <w:rFonts w:ascii="Times New Roman" w:eastAsia="Times New Roman" w:hAnsi="Times New Roman"/>
          <w:color w:val="000000"/>
          <w:sz w:val="24"/>
          <w:lang w:val="ru-RU"/>
        </w:rPr>
        <w:t>творческой работе в условиях урока.</w:t>
      </w:r>
    </w:p>
    <w:p w:rsidR="008A1BD3" w:rsidRPr="00C62D15" w:rsidRDefault="008A1BD3" w:rsidP="008A1BD3">
      <w:pPr>
        <w:tabs>
          <w:tab w:val="left" w:pos="180"/>
        </w:tabs>
        <w:autoSpaceDE w:val="0"/>
        <w:autoSpaceDN w:val="0"/>
        <w:spacing w:before="70" w:after="0" w:line="262" w:lineRule="auto"/>
        <w:rPr>
          <w:lang w:val="ru-RU"/>
        </w:rPr>
      </w:pPr>
      <w:r w:rsidRPr="00C62D15">
        <w:rPr>
          <w:lang w:val="ru-RU"/>
        </w:rPr>
        <w:tab/>
      </w:r>
      <w:r w:rsidRPr="00C62D15">
        <w:rPr>
          <w:rFonts w:ascii="Times New Roman" w:eastAsia="Times New Roman" w:hAnsi="Times New Roman"/>
          <w:color w:val="000000"/>
          <w:sz w:val="24"/>
          <w:lang w:val="ru-RU"/>
        </w:rPr>
        <w:t>Приобретать первичный опыт в создании графического рисунка на основе знакомства со средствами изобразительного языка.</w:t>
      </w:r>
    </w:p>
    <w:p w:rsidR="008A1BD3" w:rsidRPr="00C62D15" w:rsidRDefault="008A1BD3" w:rsidP="008A1BD3">
      <w:pPr>
        <w:tabs>
          <w:tab w:val="left" w:pos="180"/>
        </w:tabs>
        <w:autoSpaceDE w:val="0"/>
        <w:autoSpaceDN w:val="0"/>
        <w:spacing w:before="70" w:after="0" w:line="262" w:lineRule="auto"/>
        <w:ind w:right="144"/>
        <w:rPr>
          <w:lang w:val="ru-RU"/>
        </w:rPr>
      </w:pPr>
      <w:r w:rsidRPr="00C62D15">
        <w:rPr>
          <w:lang w:val="ru-RU"/>
        </w:rPr>
        <w:tab/>
      </w:r>
      <w:r w:rsidRPr="00C62D15">
        <w:rPr>
          <w:rFonts w:ascii="Times New Roman" w:eastAsia="Times New Roman" w:hAnsi="Times New Roman"/>
          <w:color w:val="000000"/>
          <w:sz w:val="24"/>
          <w:lang w:val="ru-RU"/>
        </w:rPr>
        <w:t>Приобретать опыт аналитического наблюдения формы предмета, опыт обобщения и геометризации наблюдаемой формы как основы обучения рисунку.</w:t>
      </w:r>
    </w:p>
    <w:p w:rsidR="008A1BD3" w:rsidRPr="00C62D15" w:rsidRDefault="008A1BD3" w:rsidP="008A1BD3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C62D15">
        <w:rPr>
          <w:rFonts w:ascii="Times New Roman" w:eastAsia="Times New Roman" w:hAnsi="Times New Roman"/>
          <w:color w:val="000000"/>
          <w:sz w:val="24"/>
          <w:lang w:val="ru-RU"/>
        </w:rPr>
        <w:t>Приобретать опыт создания рисунка простого (плоского) предмета с натуры.</w:t>
      </w:r>
    </w:p>
    <w:p w:rsidR="008A1BD3" w:rsidRPr="00C62D15" w:rsidRDefault="008A1BD3" w:rsidP="008A1BD3">
      <w:pPr>
        <w:tabs>
          <w:tab w:val="left" w:pos="180"/>
        </w:tabs>
        <w:autoSpaceDE w:val="0"/>
        <w:autoSpaceDN w:val="0"/>
        <w:spacing w:before="70" w:after="0" w:line="262" w:lineRule="auto"/>
        <w:ind w:right="1008"/>
        <w:rPr>
          <w:lang w:val="ru-RU"/>
        </w:rPr>
      </w:pPr>
      <w:r w:rsidRPr="00C62D15">
        <w:rPr>
          <w:lang w:val="ru-RU"/>
        </w:rPr>
        <w:tab/>
      </w:r>
      <w:r w:rsidRPr="00C62D15">
        <w:rPr>
          <w:rFonts w:ascii="Times New Roman" w:eastAsia="Times New Roman" w:hAnsi="Times New Roman"/>
          <w:color w:val="000000"/>
          <w:sz w:val="24"/>
          <w:lang w:val="ru-RU"/>
        </w:rPr>
        <w:t>Учиться анализировать соотношения пропорций, визуально сравнивать пространственные величины.</w:t>
      </w:r>
    </w:p>
    <w:p w:rsidR="008A1BD3" w:rsidRPr="00C62D15" w:rsidRDefault="008A1BD3" w:rsidP="008A1BD3">
      <w:pPr>
        <w:tabs>
          <w:tab w:val="left" w:pos="180"/>
        </w:tabs>
        <w:autoSpaceDE w:val="0"/>
        <w:autoSpaceDN w:val="0"/>
        <w:spacing w:before="70" w:after="0" w:line="271" w:lineRule="auto"/>
        <w:rPr>
          <w:lang w:val="ru-RU"/>
        </w:rPr>
      </w:pPr>
      <w:r w:rsidRPr="00C62D15">
        <w:rPr>
          <w:lang w:val="ru-RU"/>
        </w:rPr>
        <w:tab/>
      </w:r>
      <w:r w:rsidRPr="00C62D15">
        <w:rPr>
          <w:rFonts w:ascii="Times New Roman" w:eastAsia="Times New Roman" w:hAnsi="Times New Roman"/>
          <w:color w:val="000000"/>
          <w:sz w:val="24"/>
          <w:lang w:val="ru-RU"/>
        </w:rPr>
        <w:t xml:space="preserve">Приобретать первичные знания и навыки композиционного расположения изображения на листе. </w:t>
      </w:r>
      <w:r w:rsidRPr="00C62D15">
        <w:rPr>
          <w:lang w:val="ru-RU"/>
        </w:rPr>
        <w:tab/>
      </w:r>
      <w:r w:rsidRPr="00C62D15">
        <w:rPr>
          <w:rFonts w:ascii="Times New Roman" w:eastAsia="Times New Roman" w:hAnsi="Times New Roman"/>
          <w:color w:val="000000"/>
          <w:sz w:val="24"/>
          <w:lang w:val="ru-RU"/>
        </w:rPr>
        <w:t>Уметь выбирать вертикальный или горизонтальный формат листа для выполнения соответствующих задач рисунка.</w:t>
      </w:r>
    </w:p>
    <w:p w:rsidR="008A1BD3" w:rsidRPr="00C62D15" w:rsidRDefault="008A1BD3" w:rsidP="008A1BD3">
      <w:pPr>
        <w:tabs>
          <w:tab w:val="left" w:pos="180"/>
        </w:tabs>
        <w:autoSpaceDE w:val="0"/>
        <w:autoSpaceDN w:val="0"/>
        <w:spacing w:before="72" w:after="0" w:line="262" w:lineRule="auto"/>
        <w:ind w:right="1008"/>
        <w:rPr>
          <w:lang w:val="ru-RU"/>
        </w:rPr>
      </w:pPr>
      <w:r w:rsidRPr="00C62D15">
        <w:rPr>
          <w:lang w:val="ru-RU"/>
        </w:rPr>
        <w:tab/>
      </w:r>
      <w:r w:rsidRPr="00C62D15">
        <w:rPr>
          <w:rFonts w:ascii="Times New Roman" w:eastAsia="Times New Roman" w:hAnsi="Times New Roman"/>
          <w:color w:val="000000"/>
          <w:sz w:val="24"/>
          <w:lang w:val="ru-RU"/>
        </w:rPr>
        <w:t>Воспринимать учебную задачу, поставленную учителем, и решать её в своей практической художественной деятельности.</w:t>
      </w:r>
    </w:p>
    <w:p w:rsidR="008A1BD3" w:rsidRPr="00C62D15" w:rsidRDefault="008A1BD3" w:rsidP="008A1BD3">
      <w:pPr>
        <w:autoSpaceDE w:val="0"/>
        <w:autoSpaceDN w:val="0"/>
        <w:spacing w:before="70" w:after="0" w:line="271" w:lineRule="auto"/>
        <w:ind w:right="720" w:firstLine="180"/>
        <w:rPr>
          <w:lang w:val="ru-RU"/>
        </w:rPr>
      </w:pPr>
      <w:r w:rsidRPr="00C62D15">
        <w:rPr>
          <w:rFonts w:ascii="Times New Roman" w:eastAsia="Times New Roman" w:hAnsi="Times New Roman"/>
          <w:color w:val="000000"/>
          <w:sz w:val="24"/>
          <w:lang w:val="ru-RU"/>
        </w:rPr>
        <w:t>Уметь обсуждать результаты своей практической работы и работы товарищей с позиций соответствия их поставленной учебной задаче, с позиций выраженного в рисунке содержания и графических средств его выражения (в рамках программного материала).</w:t>
      </w:r>
    </w:p>
    <w:p w:rsidR="008A1BD3" w:rsidRPr="00C62D15" w:rsidRDefault="008A1BD3" w:rsidP="008A1BD3">
      <w:pPr>
        <w:autoSpaceDE w:val="0"/>
        <w:autoSpaceDN w:val="0"/>
        <w:spacing w:before="190" w:after="0" w:line="262" w:lineRule="auto"/>
        <w:ind w:left="180" w:right="3888"/>
        <w:rPr>
          <w:lang w:val="ru-RU"/>
        </w:rPr>
      </w:pPr>
      <w:r w:rsidRPr="00C62D15">
        <w:rPr>
          <w:rFonts w:ascii="Times New Roman" w:eastAsia="Times New Roman" w:hAnsi="Times New Roman"/>
          <w:b/>
          <w:color w:val="000000"/>
          <w:sz w:val="24"/>
          <w:lang w:val="ru-RU"/>
        </w:rPr>
        <w:t>Модуль «Живопись»</w:t>
      </w:r>
      <w:r w:rsidRPr="00C62D15">
        <w:rPr>
          <w:lang w:val="ru-RU"/>
        </w:rPr>
        <w:br/>
      </w:r>
      <w:r w:rsidRPr="00C62D15">
        <w:rPr>
          <w:rFonts w:ascii="Times New Roman" w:eastAsia="Times New Roman" w:hAnsi="Times New Roman"/>
          <w:color w:val="000000"/>
          <w:sz w:val="24"/>
          <w:lang w:val="ru-RU"/>
        </w:rPr>
        <w:t>Осваивать навыки работы красками «гуашь» в условиях урока.</w:t>
      </w:r>
    </w:p>
    <w:p w:rsidR="008A1BD3" w:rsidRPr="00C62D15" w:rsidRDefault="008A1BD3" w:rsidP="008A1BD3">
      <w:pPr>
        <w:tabs>
          <w:tab w:val="left" w:pos="180"/>
        </w:tabs>
        <w:autoSpaceDE w:val="0"/>
        <w:autoSpaceDN w:val="0"/>
        <w:spacing w:before="70" w:after="0" w:line="262" w:lineRule="auto"/>
        <w:ind w:right="288"/>
        <w:rPr>
          <w:lang w:val="ru-RU"/>
        </w:rPr>
      </w:pPr>
      <w:r w:rsidRPr="00C62D15">
        <w:rPr>
          <w:lang w:val="ru-RU"/>
        </w:rPr>
        <w:tab/>
      </w:r>
      <w:r w:rsidRPr="00C62D15">
        <w:rPr>
          <w:rFonts w:ascii="Times New Roman" w:eastAsia="Times New Roman" w:hAnsi="Times New Roman"/>
          <w:color w:val="000000"/>
          <w:sz w:val="24"/>
          <w:lang w:val="ru-RU"/>
        </w:rPr>
        <w:t>Знать три основных цвета; обсуждать и называть ассоциативные представления, которые рождает каждый цвет.</w:t>
      </w:r>
    </w:p>
    <w:p w:rsidR="008A1BD3" w:rsidRPr="00C62D15" w:rsidRDefault="008A1BD3" w:rsidP="008A1BD3">
      <w:pPr>
        <w:tabs>
          <w:tab w:val="left" w:pos="180"/>
        </w:tabs>
        <w:autoSpaceDE w:val="0"/>
        <w:autoSpaceDN w:val="0"/>
        <w:spacing w:before="70" w:after="0" w:line="262" w:lineRule="auto"/>
        <w:ind w:right="288"/>
        <w:rPr>
          <w:lang w:val="ru-RU"/>
        </w:rPr>
      </w:pPr>
      <w:r w:rsidRPr="00C62D15">
        <w:rPr>
          <w:lang w:val="ru-RU"/>
        </w:rPr>
        <w:tab/>
      </w:r>
      <w:r w:rsidRPr="00C62D15">
        <w:rPr>
          <w:rFonts w:ascii="Times New Roman" w:eastAsia="Times New Roman" w:hAnsi="Times New Roman"/>
          <w:color w:val="000000"/>
          <w:sz w:val="24"/>
          <w:lang w:val="ru-RU"/>
        </w:rPr>
        <w:t>Осознавать эмоциональное звучание цвета и уметь формулировать своё мнение с опорой на опыт жизненных ассоциаций.</w:t>
      </w:r>
    </w:p>
    <w:p w:rsidR="008A1BD3" w:rsidRPr="00C62D15" w:rsidRDefault="008A1BD3" w:rsidP="008A1BD3">
      <w:pPr>
        <w:tabs>
          <w:tab w:val="left" w:pos="180"/>
        </w:tabs>
        <w:autoSpaceDE w:val="0"/>
        <w:autoSpaceDN w:val="0"/>
        <w:spacing w:before="70" w:after="0" w:line="262" w:lineRule="auto"/>
        <w:ind w:right="144"/>
        <w:rPr>
          <w:lang w:val="ru-RU"/>
        </w:rPr>
      </w:pPr>
      <w:r w:rsidRPr="00C62D15">
        <w:rPr>
          <w:lang w:val="ru-RU"/>
        </w:rPr>
        <w:tab/>
      </w:r>
      <w:r w:rsidRPr="00C62D15">
        <w:rPr>
          <w:rFonts w:ascii="Times New Roman" w:eastAsia="Times New Roman" w:hAnsi="Times New Roman"/>
          <w:color w:val="000000"/>
          <w:sz w:val="24"/>
          <w:lang w:val="ru-RU"/>
        </w:rPr>
        <w:t>Приобретать опыт экспериментирования, исследования результатов смешения красок и получения нового цвета.</w:t>
      </w:r>
    </w:p>
    <w:p w:rsidR="008A1BD3" w:rsidRPr="00C62D15" w:rsidRDefault="008A1BD3" w:rsidP="008A1BD3">
      <w:pPr>
        <w:tabs>
          <w:tab w:val="left" w:pos="180"/>
        </w:tabs>
        <w:autoSpaceDE w:val="0"/>
        <w:autoSpaceDN w:val="0"/>
        <w:spacing w:before="70" w:after="0" w:line="262" w:lineRule="auto"/>
        <w:ind w:right="144"/>
        <w:rPr>
          <w:lang w:val="ru-RU"/>
        </w:rPr>
      </w:pPr>
      <w:r w:rsidRPr="00C62D15">
        <w:rPr>
          <w:lang w:val="ru-RU"/>
        </w:rPr>
        <w:tab/>
      </w:r>
      <w:r w:rsidRPr="00C62D15">
        <w:rPr>
          <w:rFonts w:ascii="Times New Roman" w:eastAsia="Times New Roman" w:hAnsi="Times New Roman"/>
          <w:color w:val="000000"/>
          <w:sz w:val="24"/>
          <w:lang w:val="ru-RU"/>
        </w:rPr>
        <w:t>Вести творческую работу на заданную тему с опорой на зрительные впечатления, организованные педагогом.</w:t>
      </w:r>
    </w:p>
    <w:p w:rsidR="008A1BD3" w:rsidRPr="00C62D15" w:rsidRDefault="008A1BD3" w:rsidP="008A1BD3">
      <w:pPr>
        <w:tabs>
          <w:tab w:val="left" w:pos="180"/>
        </w:tabs>
        <w:autoSpaceDE w:val="0"/>
        <w:autoSpaceDN w:val="0"/>
        <w:spacing w:before="190" w:after="0" w:line="271" w:lineRule="auto"/>
        <w:ind w:right="144"/>
        <w:rPr>
          <w:lang w:val="ru-RU"/>
        </w:rPr>
      </w:pPr>
      <w:r w:rsidRPr="00C62D15">
        <w:rPr>
          <w:lang w:val="ru-RU"/>
        </w:rPr>
        <w:tab/>
      </w:r>
      <w:r w:rsidRPr="00C62D15">
        <w:rPr>
          <w:rFonts w:ascii="Times New Roman" w:eastAsia="Times New Roman" w:hAnsi="Times New Roman"/>
          <w:b/>
          <w:color w:val="000000"/>
          <w:sz w:val="24"/>
          <w:lang w:val="ru-RU"/>
        </w:rPr>
        <w:t>Модуль «Скульптура»</w:t>
      </w:r>
      <w:r w:rsidRPr="00C62D15">
        <w:rPr>
          <w:lang w:val="ru-RU"/>
        </w:rPr>
        <w:br/>
      </w:r>
      <w:r w:rsidRPr="00C62D15">
        <w:rPr>
          <w:lang w:val="ru-RU"/>
        </w:rPr>
        <w:tab/>
      </w:r>
      <w:r w:rsidRPr="00C62D15">
        <w:rPr>
          <w:rFonts w:ascii="Times New Roman" w:eastAsia="Times New Roman" w:hAnsi="Times New Roman"/>
          <w:color w:val="000000"/>
          <w:sz w:val="24"/>
          <w:lang w:val="ru-RU"/>
        </w:rPr>
        <w:t>Приобретать опыт аналитического наблюдения, поиска выразительных образных объёмных форм в природе (облака, камни, коряги, формы плодов и др.).</w:t>
      </w:r>
    </w:p>
    <w:p w:rsidR="008A1BD3" w:rsidRPr="00C62D15" w:rsidRDefault="008A1BD3" w:rsidP="008A1BD3">
      <w:pPr>
        <w:tabs>
          <w:tab w:val="left" w:pos="180"/>
        </w:tabs>
        <w:autoSpaceDE w:val="0"/>
        <w:autoSpaceDN w:val="0"/>
        <w:spacing w:before="70" w:after="0" w:line="262" w:lineRule="auto"/>
        <w:ind w:right="144"/>
        <w:rPr>
          <w:lang w:val="ru-RU"/>
        </w:rPr>
      </w:pPr>
      <w:r w:rsidRPr="00C62D15">
        <w:rPr>
          <w:lang w:val="ru-RU"/>
        </w:rPr>
        <w:tab/>
      </w:r>
      <w:r w:rsidRPr="00C62D15">
        <w:rPr>
          <w:rFonts w:ascii="Times New Roman" w:eastAsia="Times New Roman" w:hAnsi="Times New Roman"/>
          <w:color w:val="000000"/>
          <w:sz w:val="24"/>
          <w:lang w:val="ru-RU"/>
        </w:rPr>
        <w:t>Осваивать первичные приёмы лепки из пластилина, приобретать представления о целостной форме в объёмном изображении.</w:t>
      </w:r>
    </w:p>
    <w:p w:rsidR="008A1BD3" w:rsidRPr="00C62D15" w:rsidRDefault="008A1BD3" w:rsidP="008A1BD3">
      <w:pPr>
        <w:tabs>
          <w:tab w:val="left" w:pos="180"/>
        </w:tabs>
        <w:autoSpaceDE w:val="0"/>
        <w:autoSpaceDN w:val="0"/>
        <w:spacing w:before="72" w:after="0" w:line="262" w:lineRule="auto"/>
        <w:rPr>
          <w:lang w:val="ru-RU"/>
        </w:rPr>
      </w:pPr>
      <w:r w:rsidRPr="00C62D15">
        <w:rPr>
          <w:lang w:val="ru-RU"/>
        </w:rPr>
        <w:tab/>
      </w:r>
      <w:r w:rsidRPr="00C62D15">
        <w:rPr>
          <w:rFonts w:ascii="Times New Roman" w:eastAsia="Times New Roman" w:hAnsi="Times New Roman"/>
          <w:color w:val="000000"/>
          <w:sz w:val="24"/>
          <w:lang w:val="ru-RU"/>
        </w:rPr>
        <w:t xml:space="preserve">Овладевать первичными навыками </w:t>
      </w:r>
      <w:proofErr w:type="spellStart"/>
      <w:r w:rsidRPr="00C62D15">
        <w:rPr>
          <w:rFonts w:ascii="Times New Roman" w:eastAsia="Times New Roman" w:hAnsi="Times New Roman"/>
          <w:color w:val="000000"/>
          <w:sz w:val="24"/>
          <w:lang w:val="ru-RU"/>
        </w:rPr>
        <w:t>бумагопластики</w:t>
      </w:r>
      <w:proofErr w:type="spellEnd"/>
      <w:r w:rsidRPr="00C62D15">
        <w:rPr>
          <w:rFonts w:ascii="Times New Roman" w:eastAsia="Times New Roman" w:hAnsi="Times New Roman"/>
          <w:color w:val="000000"/>
          <w:sz w:val="24"/>
          <w:lang w:val="ru-RU"/>
        </w:rPr>
        <w:t xml:space="preserve"> — создания объёмных форм из бумаги путём её складывания, надрезания, закручивания и др.</w:t>
      </w:r>
    </w:p>
    <w:p w:rsidR="008A1BD3" w:rsidRPr="00C62D15" w:rsidRDefault="008A1BD3" w:rsidP="008A1BD3">
      <w:pPr>
        <w:tabs>
          <w:tab w:val="left" w:pos="180"/>
        </w:tabs>
        <w:autoSpaceDE w:val="0"/>
        <w:autoSpaceDN w:val="0"/>
        <w:spacing w:before="190" w:after="0"/>
        <w:ind w:right="576"/>
        <w:rPr>
          <w:lang w:val="ru-RU"/>
        </w:rPr>
      </w:pPr>
      <w:r w:rsidRPr="00C62D15">
        <w:rPr>
          <w:lang w:val="ru-RU"/>
        </w:rPr>
        <w:tab/>
      </w:r>
      <w:r w:rsidRPr="00C62D15">
        <w:rPr>
          <w:rFonts w:ascii="Times New Roman" w:eastAsia="Times New Roman" w:hAnsi="Times New Roman"/>
          <w:b/>
          <w:color w:val="000000"/>
          <w:sz w:val="24"/>
          <w:lang w:val="ru-RU"/>
        </w:rPr>
        <w:t>Модуль «Декоративно-прикладное искусство»</w:t>
      </w:r>
      <w:r w:rsidRPr="00C62D15">
        <w:rPr>
          <w:lang w:val="ru-RU"/>
        </w:rPr>
        <w:br/>
      </w:r>
      <w:r w:rsidRPr="00C62D15">
        <w:rPr>
          <w:lang w:val="ru-RU"/>
        </w:rPr>
        <w:tab/>
      </w:r>
      <w:r w:rsidRPr="00C62D15">
        <w:rPr>
          <w:rFonts w:ascii="Times New Roman" w:eastAsia="Times New Roman" w:hAnsi="Times New Roman"/>
          <w:color w:val="000000"/>
          <w:sz w:val="24"/>
          <w:lang w:val="ru-RU"/>
        </w:rPr>
        <w:t>Уметь рассматривать и эстетически характеризовать различные примеры узоров в природе (в условиях урока на основе фотографий); приводить примеры, сопоставлять и искать ассоциации с орнаментами в произведениях декоративно-прикладного искусства.</w:t>
      </w:r>
    </w:p>
    <w:p w:rsidR="008A1BD3" w:rsidRPr="00C62D15" w:rsidRDefault="008A1BD3" w:rsidP="008A1BD3">
      <w:pPr>
        <w:tabs>
          <w:tab w:val="left" w:pos="180"/>
        </w:tabs>
        <w:autoSpaceDE w:val="0"/>
        <w:autoSpaceDN w:val="0"/>
        <w:spacing w:before="70" w:after="0" w:line="262" w:lineRule="auto"/>
        <w:ind w:right="1008"/>
        <w:rPr>
          <w:lang w:val="ru-RU"/>
        </w:rPr>
      </w:pPr>
      <w:r w:rsidRPr="00C62D15">
        <w:rPr>
          <w:lang w:val="ru-RU"/>
        </w:rPr>
        <w:tab/>
      </w:r>
      <w:r w:rsidRPr="00C62D15">
        <w:rPr>
          <w:rFonts w:ascii="Times New Roman" w:eastAsia="Times New Roman" w:hAnsi="Times New Roman"/>
          <w:color w:val="000000"/>
          <w:sz w:val="24"/>
          <w:lang w:val="ru-RU"/>
        </w:rPr>
        <w:t>Различать виды орнаментов по изобразительным мотивам: растительные, геометрические, анималистические.</w:t>
      </w:r>
    </w:p>
    <w:p w:rsidR="008A1BD3" w:rsidRPr="00C62D15" w:rsidRDefault="008A1BD3" w:rsidP="008A1BD3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C62D15">
        <w:rPr>
          <w:rFonts w:ascii="Times New Roman" w:eastAsia="Times New Roman" w:hAnsi="Times New Roman"/>
          <w:color w:val="000000"/>
          <w:sz w:val="24"/>
          <w:lang w:val="ru-RU"/>
        </w:rPr>
        <w:t>Учиться использовать правила симметрии в своей художественной деятельности.</w:t>
      </w:r>
    </w:p>
    <w:p w:rsidR="008A1BD3" w:rsidRPr="00C62D15" w:rsidRDefault="008A1BD3" w:rsidP="008A1BD3">
      <w:pPr>
        <w:tabs>
          <w:tab w:val="left" w:pos="180"/>
        </w:tabs>
        <w:autoSpaceDE w:val="0"/>
        <w:autoSpaceDN w:val="0"/>
        <w:spacing w:before="70" w:after="0" w:line="262" w:lineRule="auto"/>
        <w:ind w:right="1152"/>
        <w:rPr>
          <w:lang w:val="ru-RU"/>
        </w:rPr>
      </w:pPr>
      <w:r w:rsidRPr="00C62D15">
        <w:rPr>
          <w:lang w:val="ru-RU"/>
        </w:rPr>
        <w:tab/>
      </w:r>
      <w:r w:rsidRPr="00C62D15">
        <w:rPr>
          <w:rFonts w:ascii="Times New Roman" w:eastAsia="Times New Roman" w:hAnsi="Times New Roman"/>
          <w:color w:val="000000"/>
          <w:sz w:val="24"/>
          <w:lang w:val="ru-RU"/>
        </w:rPr>
        <w:t>Приобретать опыт создания орнаментальной декоративной композиции (стилизованной: декоративный цветок или птица).</w:t>
      </w:r>
    </w:p>
    <w:p w:rsidR="008A1BD3" w:rsidRPr="00C62D15" w:rsidRDefault="008A1BD3" w:rsidP="008A1BD3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C62D15">
        <w:rPr>
          <w:rFonts w:ascii="Times New Roman" w:eastAsia="Times New Roman" w:hAnsi="Times New Roman"/>
          <w:color w:val="000000"/>
          <w:sz w:val="24"/>
          <w:lang w:val="ru-RU"/>
        </w:rPr>
        <w:t>Приобретать знания о значении и назначении украшений в жизни людей.</w:t>
      </w:r>
    </w:p>
    <w:p w:rsidR="008A1BD3" w:rsidRPr="00C62D15" w:rsidRDefault="008A1BD3" w:rsidP="008A1BD3">
      <w:pPr>
        <w:tabs>
          <w:tab w:val="left" w:pos="180"/>
        </w:tabs>
        <w:autoSpaceDE w:val="0"/>
        <w:autoSpaceDN w:val="0"/>
        <w:spacing w:before="70" w:after="0" w:line="262" w:lineRule="auto"/>
        <w:ind w:right="720"/>
        <w:rPr>
          <w:lang w:val="ru-RU"/>
        </w:rPr>
      </w:pPr>
      <w:r w:rsidRPr="00C62D15">
        <w:rPr>
          <w:lang w:val="ru-RU"/>
        </w:rPr>
        <w:tab/>
      </w:r>
      <w:proofErr w:type="gramStart"/>
      <w:r w:rsidRPr="00C62D15">
        <w:rPr>
          <w:rFonts w:ascii="Times New Roman" w:eastAsia="Times New Roman" w:hAnsi="Times New Roman"/>
          <w:color w:val="000000"/>
          <w:sz w:val="24"/>
          <w:lang w:val="ru-RU"/>
        </w:rPr>
        <w:t xml:space="preserve">Приобретать представления о глиняных игрушках отечественных народных художественных промыслов (дымковская, </w:t>
      </w:r>
      <w:proofErr w:type="spellStart"/>
      <w:r w:rsidRPr="00C62D15">
        <w:rPr>
          <w:rFonts w:ascii="Times New Roman" w:eastAsia="Times New Roman" w:hAnsi="Times New Roman"/>
          <w:color w:val="000000"/>
          <w:sz w:val="24"/>
          <w:lang w:val="ru-RU"/>
        </w:rPr>
        <w:t>каргопольская</w:t>
      </w:r>
      <w:proofErr w:type="spellEnd"/>
      <w:r w:rsidRPr="00C62D15">
        <w:rPr>
          <w:rFonts w:ascii="Times New Roman" w:eastAsia="Times New Roman" w:hAnsi="Times New Roman"/>
          <w:color w:val="000000"/>
          <w:sz w:val="24"/>
          <w:lang w:val="ru-RU"/>
        </w:rPr>
        <w:t xml:space="preserve"> игрушки или по выбору учителя с учётом местных</w:t>
      </w:r>
      <w:proofErr w:type="gramEnd"/>
    </w:p>
    <w:p w:rsidR="008A1BD3" w:rsidRPr="00C62D15" w:rsidRDefault="008A1BD3" w:rsidP="008A1BD3">
      <w:pPr>
        <w:rPr>
          <w:lang w:val="ru-RU"/>
        </w:rPr>
        <w:sectPr w:rsidR="008A1BD3" w:rsidRPr="00C62D15">
          <w:pgSz w:w="11900" w:h="16840"/>
          <w:pgMar w:top="286" w:right="642" w:bottom="428" w:left="666" w:header="720" w:footer="720" w:gutter="0"/>
          <w:cols w:space="720" w:equalWidth="0">
            <w:col w:w="10592" w:space="0"/>
          </w:cols>
          <w:docGrid w:linePitch="360"/>
        </w:sectPr>
      </w:pPr>
    </w:p>
    <w:p w:rsidR="008A1BD3" w:rsidRPr="00C62D15" w:rsidRDefault="008A1BD3" w:rsidP="008A1BD3">
      <w:pPr>
        <w:autoSpaceDE w:val="0"/>
        <w:autoSpaceDN w:val="0"/>
        <w:spacing w:after="66" w:line="220" w:lineRule="exact"/>
        <w:rPr>
          <w:lang w:val="ru-RU"/>
        </w:rPr>
      </w:pPr>
    </w:p>
    <w:p w:rsidR="008A1BD3" w:rsidRPr="00C62D15" w:rsidRDefault="008A1BD3" w:rsidP="008A1BD3">
      <w:pPr>
        <w:autoSpaceDE w:val="0"/>
        <w:autoSpaceDN w:val="0"/>
        <w:spacing w:after="0" w:line="262" w:lineRule="auto"/>
        <w:ind w:right="432"/>
        <w:rPr>
          <w:lang w:val="ru-RU"/>
        </w:rPr>
      </w:pPr>
      <w:r w:rsidRPr="00C62D15">
        <w:rPr>
          <w:rFonts w:ascii="Times New Roman" w:eastAsia="Times New Roman" w:hAnsi="Times New Roman"/>
          <w:color w:val="000000"/>
          <w:sz w:val="24"/>
          <w:lang w:val="ru-RU"/>
        </w:rPr>
        <w:t>промыслов) и опыт практической художественной деятельности по мотивам игрушки выбранного промысла.</w:t>
      </w:r>
    </w:p>
    <w:p w:rsidR="008A1BD3" w:rsidRPr="00C62D15" w:rsidRDefault="008A1BD3" w:rsidP="008A1BD3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C62D15">
        <w:rPr>
          <w:rFonts w:ascii="Times New Roman" w:eastAsia="Times New Roman" w:hAnsi="Times New Roman"/>
          <w:color w:val="000000"/>
          <w:sz w:val="24"/>
          <w:lang w:val="ru-RU"/>
        </w:rPr>
        <w:t>Иметь опыт и соответствующие возрасту навыки подготовки и оформления общего праздника.</w:t>
      </w:r>
    </w:p>
    <w:p w:rsidR="008A1BD3" w:rsidRPr="00C62D15" w:rsidRDefault="008A1BD3" w:rsidP="008A1BD3">
      <w:pPr>
        <w:tabs>
          <w:tab w:val="left" w:pos="180"/>
        </w:tabs>
        <w:autoSpaceDE w:val="0"/>
        <w:autoSpaceDN w:val="0"/>
        <w:spacing w:before="190" w:after="0"/>
        <w:ind w:right="144"/>
        <w:rPr>
          <w:lang w:val="ru-RU"/>
        </w:rPr>
      </w:pPr>
      <w:r w:rsidRPr="00C62D15">
        <w:rPr>
          <w:lang w:val="ru-RU"/>
        </w:rPr>
        <w:tab/>
      </w:r>
      <w:r w:rsidRPr="00C62D15">
        <w:rPr>
          <w:rFonts w:ascii="Times New Roman" w:eastAsia="Times New Roman" w:hAnsi="Times New Roman"/>
          <w:b/>
          <w:color w:val="000000"/>
          <w:sz w:val="24"/>
          <w:lang w:val="ru-RU"/>
        </w:rPr>
        <w:t>Модуль «Архитектура»</w:t>
      </w:r>
      <w:r w:rsidRPr="00C62D15">
        <w:rPr>
          <w:lang w:val="ru-RU"/>
        </w:rPr>
        <w:br/>
      </w:r>
      <w:r w:rsidRPr="00C62D15">
        <w:rPr>
          <w:lang w:val="ru-RU"/>
        </w:rPr>
        <w:tab/>
      </w:r>
      <w:r w:rsidRPr="00C62D15">
        <w:rPr>
          <w:rFonts w:ascii="Times New Roman" w:eastAsia="Times New Roman" w:hAnsi="Times New Roman"/>
          <w:color w:val="000000"/>
          <w:sz w:val="24"/>
          <w:lang w:val="ru-RU"/>
        </w:rPr>
        <w:t>Рассматривать различные произведения архитектуры в окружающем мире (по фотографиям в условиях урока); анализировать и характеризовать особенности и составные части рассматриваемых зданий.</w:t>
      </w:r>
    </w:p>
    <w:p w:rsidR="008A1BD3" w:rsidRPr="00C62D15" w:rsidRDefault="008A1BD3" w:rsidP="008A1BD3">
      <w:pPr>
        <w:tabs>
          <w:tab w:val="left" w:pos="180"/>
        </w:tabs>
        <w:autoSpaceDE w:val="0"/>
        <w:autoSpaceDN w:val="0"/>
        <w:spacing w:before="70" w:after="0" w:line="262" w:lineRule="auto"/>
        <w:ind w:right="432"/>
        <w:rPr>
          <w:lang w:val="ru-RU"/>
        </w:rPr>
      </w:pPr>
      <w:r w:rsidRPr="00C62D15">
        <w:rPr>
          <w:lang w:val="ru-RU"/>
        </w:rPr>
        <w:tab/>
      </w:r>
      <w:r w:rsidRPr="00C62D15">
        <w:rPr>
          <w:rFonts w:ascii="Times New Roman" w:eastAsia="Times New Roman" w:hAnsi="Times New Roman"/>
          <w:color w:val="000000"/>
          <w:sz w:val="24"/>
          <w:lang w:val="ru-RU"/>
        </w:rPr>
        <w:t>Осваивать приёмы конструирования из бумаги, складывания объёмных простых геометрических тел.</w:t>
      </w:r>
    </w:p>
    <w:p w:rsidR="008A1BD3" w:rsidRPr="00C62D15" w:rsidRDefault="008A1BD3" w:rsidP="008A1BD3">
      <w:pPr>
        <w:tabs>
          <w:tab w:val="left" w:pos="180"/>
        </w:tabs>
        <w:autoSpaceDE w:val="0"/>
        <w:autoSpaceDN w:val="0"/>
        <w:spacing w:before="72" w:after="0" w:line="262" w:lineRule="auto"/>
        <w:ind w:right="576"/>
        <w:rPr>
          <w:lang w:val="ru-RU"/>
        </w:rPr>
      </w:pPr>
      <w:r w:rsidRPr="00C62D15">
        <w:rPr>
          <w:lang w:val="ru-RU"/>
        </w:rPr>
        <w:tab/>
      </w:r>
      <w:r w:rsidRPr="00C62D15">
        <w:rPr>
          <w:rFonts w:ascii="Times New Roman" w:eastAsia="Times New Roman" w:hAnsi="Times New Roman"/>
          <w:color w:val="000000"/>
          <w:sz w:val="24"/>
          <w:lang w:val="ru-RU"/>
        </w:rPr>
        <w:t>Приобретать опыт пространственного макетирования (сказочный город) в форме коллективной игровой деятельности.</w:t>
      </w:r>
    </w:p>
    <w:p w:rsidR="008A1BD3" w:rsidRPr="00C62D15" w:rsidRDefault="008A1BD3" w:rsidP="008A1BD3">
      <w:pPr>
        <w:tabs>
          <w:tab w:val="left" w:pos="180"/>
        </w:tabs>
        <w:autoSpaceDE w:val="0"/>
        <w:autoSpaceDN w:val="0"/>
        <w:spacing w:before="72" w:after="0" w:line="262" w:lineRule="auto"/>
        <w:ind w:right="864"/>
        <w:rPr>
          <w:lang w:val="ru-RU"/>
        </w:rPr>
      </w:pPr>
      <w:r w:rsidRPr="00C62D15">
        <w:rPr>
          <w:lang w:val="ru-RU"/>
        </w:rPr>
        <w:tab/>
      </w:r>
      <w:r w:rsidRPr="00C62D15">
        <w:rPr>
          <w:rFonts w:ascii="Times New Roman" w:eastAsia="Times New Roman" w:hAnsi="Times New Roman"/>
          <w:color w:val="000000"/>
          <w:sz w:val="24"/>
          <w:lang w:val="ru-RU"/>
        </w:rPr>
        <w:t>Приобретать представления о конструктивной основе любого предмета и первичные навыки анализа его строения.</w:t>
      </w:r>
    </w:p>
    <w:p w:rsidR="008A1BD3" w:rsidRPr="00C62D15" w:rsidRDefault="008A1BD3" w:rsidP="008A1BD3">
      <w:pPr>
        <w:tabs>
          <w:tab w:val="left" w:pos="180"/>
        </w:tabs>
        <w:autoSpaceDE w:val="0"/>
        <w:autoSpaceDN w:val="0"/>
        <w:spacing w:before="190" w:after="0"/>
        <w:ind w:right="432"/>
        <w:rPr>
          <w:lang w:val="ru-RU"/>
        </w:rPr>
      </w:pPr>
      <w:r w:rsidRPr="00C62D15">
        <w:rPr>
          <w:lang w:val="ru-RU"/>
        </w:rPr>
        <w:tab/>
      </w:r>
      <w:r w:rsidRPr="00C62D15">
        <w:rPr>
          <w:rFonts w:ascii="Times New Roman" w:eastAsia="Times New Roman" w:hAnsi="Times New Roman"/>
          <w:b/>
          <w:color w:val="000000"/>
          <w:sz w:val="24"/>
          <w:lang w:val="ru-RU"/>
        </w:rPr>
        <w:t>Модуль «Восприятие произведений искусства»</w:t>
      </w:r>
      <w:r w:rsidRPr="00C62D15">
        <w:rPr>
          <w:lang w:val="ru-RU"/>
        </w:rPr>
        <w:br/>
      </w:r>
      <w:r w:rsidRPr="00C62D15">
        <w:rPr>
          <w:lang w:val="ru-RU"/>
        </w:rPr>
        <w:tab/>
      </w:r>
      <w:r w:rsidRPr="00C62D15">
        <w:rPr>
          <w:rFonts w:ascii="Times New Roman" w:eastAsia="Times New Roman" w:hAnsi="Times New Roman"/>
          <w:color w:val="000000"/>
          <w:sz w:val="24"/>
          <w:lang w:val="ru-RU"/>
        </w:rPr>
        <w:t>Приобретать умения рассматривать, анализировать детские рисунки с позиций их содержания и сюжета, настроения, композиции (расположения на листе), цвета, а также соответствия учебной задаче, поставленной учителем.</w:t>
      </w:r>
    </w:p>
    <w:p w:rsidR="008A1BD3" w:rsidRPr="00C62D15" w:rsidRDefault="008A1BD3" w:rsidP="008A1BD3">
      <w:pPr>
        <w:tabs>
          <w:tab w:val="left" w:pos="180"/>
        </w:tabs>
        <w:autoSpaceDE w:val="0"/>
        <w:autoSpaceDN w:val="0"/>
        <w:spacing w:before="70" w:after="0" w:line="262" w:lineRule="auto"/>
        <w:ind w:right="432"/>
        <w:rPr>
          <w:lang w:val="ru-RU"/>
        </w:rPr>
      </w:pPr>
      <w:r w:rsidRPr="00C62D15">
        <w:rPr>
          <w:lang w:val="ru-RU"/>
        </w:rPr>
        <w:tab/>
      </w:r>
      <w:r w:rsidRPr="00C62D15">
        <w:rPr>
          <w:rFonts w:ascii="Times New Roman" w:eastAsia="Times New Roman" w:hAnsi="Times New Roman"/>
          <w:color w:val="000000"/>
          <w:sz w:val="24"/>
          <w:lang w:val="ru-RU"/>
        </w:rPr>
        <w:t>Приобретать опыт эстетического наблюдения природы на основе эмоциональных впечатлений с учётом учебных задач и визуальной установки учителя.</w:t>
      </w:r>
    </w:p>
    <w:p w:rsidR="008A1BD3" w:rsidRPr="00C62D15" w:rsidRDefault="008A1BD3" w:rsidP="008A1BD3">
      <w:pPr>
        <w:tabs>
          <w:tab w:val="left" w:pos="180"/>
        </w:tabs>
        <w:autoSpaceDE w:val="0"/>
        <w:autoSpaceDN w:val="0"/>
        <w:spacing w:before="70" w:after="0" w:line="262" w:lineRule="auto"/>
        <w:ind w:right="144"/>
        <w:rPr>
          <w:lang w:val="ru-RU"/>
        </w:rPr>
      </w:pPr>
      <w:r w:rsidRPr="00C62D15">
        <w:rPr>
          <w:lang w:val="ru-RU"/>
        </w:rPr>
        <w:tab/>
      </w:r>
      <w:r w:rsidRPr="00C62D15">
        <w:rPr>
          <w:rFonts w:ascii="Times New Roman" w:eastAsia="Times New Roman" w:hAnsi="Times New Roman"/>
          <w:color w:val="000000"/>
          <w:sz w:val="24"/>
          <w:lang w:val="ru-RU"/>
        </w:rPr>
        <w:t>Приобретать опыт художественного наблюдения предметной среды жизни человека в зависимости от поставленной аналитической и эстетической задачи (установки).</w:t>
      </w:r>
    </w:p>
    <w:p w:rsidR="008A1BD3" w:rsidRPr="00C62D15" w:rsidRDefault="008A1BD3" w:rsidP="008A1BD3">
      <w:pPr>
        <w:tabs>
          <w:tab w:val="left" w:pos="180"/>
        </w:tabs>
        <w:autoSpaceDE w:val="0"/>
        <w:autoSpaceDN w:val="0"/>
        <w:spacing w:before="70" w:after="0" w:line="281" w:lineRule="auto"/>
        <w:rPr>
          <w:lang w:val="ru-RU"/>
        </w:rPr>
      </w:pPr>
      <w:r w:rsidRPr="00C62D15">
        <w:rPr>
          <w:lang w:val="ru-RU"/>
        </w:rPr>
        <w:tab/>
      </w:r>
      <w:r w:rsidRPr="00C62D15">
        <w:rPr>
          <w:rFonts w:ascii="Times New Roman" w:eastAsia="Times New Roman" w:hAnsi="Times New Roman"/>
          <w:color w:val="000000"/>
          <w:sz w:val="24"/>
          <w:lang w:val="ru-RU"/>
        </w:rPr>
        <w:t xml:space="preserve">Осваивать опыт эстетического восприятия и аналитического наблюдения архитектурных построек. </w:t>
      </w:r>
      <w:r w:rsidRPr="00C62D15">
        <w:rPr>
          <w:lang w:val="ru-RU"/>
        </w:rPr>
        <w:tab/>
      </w:r>
      <w:r w:rsidRPr="00C62D15">
        <w:rPr>
          <w:rFonts w:ascii="Times New Roman" w:eastAsia="Times New Roman" w:hAnsi="Times New Roman"/>
          <w:color w:val="000000"/>
          <w:sz w:val="24"/>
          <w:lang w:val="ru-RU"/>
        </w:rPr>
        <w:t>Осваивать опыт эстетического, эмоционального общения со станковой картиной, понимать значение зрительских умений и специальных знаний; приобретать опыт восприятия картин со сказочным сюжетом (В. М. Васнецова, М. А. Врубеля и других художников по выбору учителя), а также произведений с ярко выраженным эмоциональным настроением (например, натюрморты В. Ван Гога или А. Матисса).</w:t>
      </w:r>
    </w:p>
    <w:p w:rsidR="008A1BD3" w:rsidRPr="00C62D15" w:rsidRDefault="008A1BD3" w:rsidP="008A1BD3">
      <w:pPr>
        <w:tabs>
          <w:tab w:val="left" w:pos="180"/>
        </w:tabs>
        <w:autoSpaceDE w:val="0"/>
        <w:autoSpaceDN w:val="0"/>
        <w:spacing w:before="70" w:after="0" w:line="262" w:lineRule="auto"/>
        <w:ind w:right="144"/>
        <w:rPr>
          <w:lang w:val="ru-RU"/>
        </w:rPr>
      </w:pPr>
      <w:r w:rsidRPr="00C62D15">
        <w:rPr>
          <w:lang w:val="ru-RU"/>
        </w:rPr>
        <w:tab/>
      </w:r>
      <w:r w:rsidRPr="00C62D15">
        <w:rPr>
          <w:rFonts w:ascii="Times New Roman" w:eastAsia="Times New Roman" w:hAnsi="Times New Roman"/>
          <w:color w:val="000000"/>
          <w:sz w:val="24"/>
          <w:lang w:val="ru-RU"/>
        </w:rPr>
        <w:t>Осваивать новый опыт восприятия художественных иллюстраций в детских книгах и отношения к ним в соответствии с учебной установкой.</w:t>
      </w:r>
    </w:p>
    <w:p w:rsidR="008A1BD3" w:rsidRPr="00C62D15" w:rsidRDefault="008A1BD3" w:rsidP="008A1BD3">
      <w:pPr>
        <w:tabs>
          <w:tab w:val="left" w:pos="180"/>
        </w:tabs>
        <w:autoSpaceDE w:val="0"/>
        <w:autoSpaceDN w:val="0"/>
        <w:spacing w:before="190" w:after="0" w:line="271" w:lineRule="auto"/>
        <w:ind w:right="288"/>
        <w:rPr>
          <w:lang w:val="ru-RU"/>
        </w:rPr>
      </w:pPr>
      <w:r w:rsidRPr="00C62D15">
        <w:rPr>
          <w:lang w:val="ru-RU"/>
        </w:rPr>
        <w:tab/>
      </w:r>
      <w:r w:rsidRPr="00C62D15">
        <w:rPr>
          <w:rFonts w:ascii="Times New Roman" w:eastAsia="Times New Roman" w:hAnsi="Times New Roman"/>
          <w:b/>
          <w:color w:val="000000"/>
          <w:sz w:val="24"/>
          <w:lang w:val="ru-RU"/>
        </w:rPr>
        <w:t>Модуль «Азбука цифровой графики»</w:t>
      </w:r>
      <w:r w:rsidRPr="00C62D15">
        <w:rPr>
          <w:lang w:val="ru-RU"/>
        </w:rPr>
        <w:br/>
      </w:r>
      <w:r w:rsidRPr="00C62D15">
        <w:rPr>
          <w:lang w:val="ru-RU"/>
        </w:rPr>
        <w:tab/>
      </w:r>
      <w:r w:rsidRPr="00C62D15">
        <w:rPr>
          <w:rFonts w:ascii="Times New Roman" w:eastAsia="Times New Roman" w:hAnsi="Times New Roman"/>
          <w:color w:val="000000"/>
          <w:sz w:val="24"/>
          <w:lang w:val="ru-RU"/>
        </w:rPr>
        <w:t>Приобретать опыт создания фотографий с целью эстетического и целенаправленного наблюдения природы.</w:t>
      </w:r>
    </w:p>
    <w:p w:rsidR="008A1BD3" w:rsidRPr="00C62D15" w:rsidRDefault="008A1BD3" w:rsidP="008A1BD3">
      <w:pPr>
        <w:tabs>
          <w:tab w:val="left" w:pos="180"/>
        </w:tabs>
        <w:autoSpaceDE w:val="0"/>
        <w:autoSpaceDN w:val="0"/>
        <w:spacing w:before="72" w:after="0" w:line="262" w:lineRule="auto"/>
        <w:ind w:right="576"/>
        <w:rPr>
          <w:lang w:val="ru-RU"/>
        </w:rPr>
      </w:pPr>
      <w:r w:rsidRPr="00C62D15">
        <w:rPr>
          <w:lang w:val="ru-RU"/>
        </w:rPr>
        <w:tab/>
      </w:r>
      <w:r w:rsidRPr="00C62D15">
        <w:rPr>
          <w:rFonts w:ascii="Times New Roman" w:eastAsia="Times New Roman" w:hAnsi="Times New Roman"/>
          <w:color w:val="000000"/>
          <w:sz w:val="24"/>
          <w:lang w:val="ru-RU"/>
        </w:rPr>
        <w:t>Приобретать опыт обсуждения фотографий с точки зрения того, с какой целью сделан снимок, насколько значимо его содержание и какова композиция в кадре.</w:t>
      </w:r>
    </w:p>
    <w:p w:rsidR="008A1BD3" w:rsidRPr="00C62D15" w:rsidRDefault="008A1BD3" w:rsidP="008A1BD3">
      <w:pPr>
        <w:rPr>
          <w:lang w:val="ru-RU"/>
        </w:rPr>
        <w:sectPr w:rsidR="008A1BD3" w:rsidRPr="00C62D15">
          <w:pgSz w:w="11900" w:h="16840"/>
          <w:pgMar w:top="286" w:right="648" w:bottom="1440" w:left="666" w:header="720" w:footer="720" w:gutter="0"/>
          <w:cols w:space="720" w:equalWidth="0">
            <w:col w:w="10586" w:space="0"/>
          </w:cols>
          <w:docGrid w:linePitch="360"/>
        </w:sectPr>
      </w:pPr>
    </w:p>
    <w:p w:rsidR="008A1BD3" w:rsidRPr="00C62D15" w:rsidRDefault="008A1BD3" w:rsidP="008A1BD3">
      <w:pPr>
        <w:autoSpaceDE w:val="0"/>
        <w:autoSpaceDN w:val="0"/>
        <w:spacing w:after="64" w:line="220" w:lineRule="exact"/>
        <w:rPr>
          <w:lang w:val="ru-RU"/>
        </w:rPr>
      </w:pPr>
    </w:p>
    <w:p w:rsidR="008A1BD3" w:rsidRDefault="008A1BD3" w:rsidP="008A1BD3">
      <w:pPr>
        <w:autoSpaceDE w:val="0"/>
        <w:autoSpaceDN w:val="0"/>
        <w:spacing w:after="258" w:line="233" w:lineRule="auto"/>
      </w:pPr>
      <w:r>
        <w:rPr>
          <w:rFonts w:ascii="Times New Roman" w:eastAsia="Times New Roman" w:hAnsi="Times New Roman"/>
          <w:b/>
          <w:color w:val="000000"/>
          <w:w w:val="101"/>
          <w:sz w:val="19"/>
        </w:rPr>
        <w:t xml:space="preserve">ТЕМАТИЧЕСКОЕ ПЛАНИРОВАНИЕ </w:t>
      </w: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5116"/>
        <w:gridCol w:w="528"/>
        <w:gridCol w:w="1104"/>
        <w:gridCol w:w="1140"/>
        <w:gridCol w:w="866"/>
        <w:gridCol w:w="3278"/>
        <w:gridCol w:w="1080"/>
        <w:gridCol w:w="1922"/>
      </w:tblGrid>
      <w:tr w:rsidR="008A1BD3" w:rsidTr="008A1BD3">
        <w:trPr>
          <w:trHeight w:hRule="exact" w:val="348"/>
        </w:trPr>
        <w:tc>
          <w:tcPr>
            <w:tcW w:w="4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Default="008A1BD3" w:rsidP="008A1BD3">
            <w:pPr>
              <w:autoSpaceDE w:val="0"/>
              <w:autoSpaceDN w:val="0"/>
              <w:spacing w:before="78" w:after="0" w:line="245" w:lineRule="auto"/>
              <w:ind w:right="144"/>
              <w:jc w:val="center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№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п/п</w:t>
            </w:r>
          </w:p>
        </w:tc>
        <w:tc>
          <w:tcPr>
            <w:tcW w:w="51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Pr="00C62D15" w:rsidRDefault="008A1BD3" w:rsidP="008A1BD3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 w:rsidRPr="00C62D15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Наименование разделов и тем программы</w:t>
            </w:r>
          </w:p>
        </w:tc>
        <w:tc>
          <w:tcPr>
            <w:tcW w:w="27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Default="008A1BD3" w:rsidP="008A1BD3">
            <w:pPr>
              <w:autoSpaceDE w:val="0"/>
              <w:autoSpaceDN w:val="0"/>
              <w:spacing w:before="7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Количество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часов</w:t>
            </w:r>
            <w:proofErr w:type="spellEnd"/>
          </w:p>
        </w:tc>
        <w:tc>
          <w:tcPr>
            <w:tcW w:w="8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Default="008A1BD3" w:rsidP="008A1BD3">
            <w:pPr>
              <w:autoSpaceDE w:val="0"/>
              <w:autoSpaceDN w:val="0"/>
              <w:spacing w:before="78" w:after="0" w:line="245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Дата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изучения</w:t>
            </w:r>
            <w:proofErr w:type="spellEnd"/>
          </w:p>
        </w:tc>
        <w:tc>
          <w:tcPr>
            <w:tcW w:w="32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Default="008A1BD3" w:rsidP="008A1BD3">
            <w:pPr>
              <w:autoSpaceDE w:val="0"/>
              <w:autoSpaceDN w:val="0"/>
              <w:spacing w:before="7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Виды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деятельности</w:t>
            </w:r>
            <w:proofErr w:type="spellEnd"/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Default="008A1BD3" w:rsidP="008A1BD3">
            <w:pPr>
              <w:autoSpaceDE w:val="0"/>
              <w:autoSpaceDN w:val="0"/>
              <w:spacing w:before="78" w:after="0" w:line="247" w:lineRule="auto"/>
              <w:ind w:left="72" w:right="288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Виды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,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формы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контроля</w:t>
            </w:r>
            <w:proofErr w:type="spellEnd"/>
          </w:p>
        </w:tc>
        <w:tc>
          <w:tcPr>
            <w:tcW w:w="19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Default="008A1BD3" w:rsidP="008A1BD3">
            <w:pPr>
              <w:autoSpaceDE w:val="0"/>
              <w:autoSpaceDN w:val="0"/>
              <w:spacing w:before="78" w:after="0" w:line="250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Электронные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(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цифровые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)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образовательные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ресурсы</w:t>
            </w:r>
            <w:proofErr w:type="spellEnd"/>
          </w:p>
        </w:tc>
      </w:tr>
      <w:tr w:rsidR="008A1BD3" w:rsidTr="008A1BD3">
        <w:trPr>
          <w:trHeight w:hRule="exact" w:val="576"/>
        </w:trPr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1BD3" w:rsidRDefault="008A1BD3" w:rsidP="008A1BD3"/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1BD3" w:rsidRDefault="008A1BD3" w:rsidP="008A1BD3"/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Default="008A1BD3" w:rsidP="008A1BD3">
            <w:pPr>
              <w:autoSpaceDE w:val="0"/>
              <w:autoSpaceDN w:val="0"/>
              <w:spacing w:before="78" w:after="0" w:line="230" w:lineRule="auto"/>
              <w:jc w:val="center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всего</w:t>
            </w:r>
            <w:proofErr w:type="spellEnd"/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Default="008A1BD3" w:rsidP="008A1BD3">
            <w:pPr>
              <w:autoSpaceDE w:val="0"/>
              <w:autoSpaceDN w:val="0"/>
              <w:spacing w:before="78" w:after="0" w:line="245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контрольные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работы</w:t>
            </w:r>
            <w:proofErr w:type="spellEnd"/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Default="008A1BD3" w:rsidP="008A1BD3">
            <w:pPr>
              <w:autoSpaceDE w:val="0"/>
              <w:autoSpaceDN w:val="0"/>
              <w:spacing w:before="78" w:after="0" w:line="245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практические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работы</w:t>
            </w:r>
            <w:proofErr w:type="spellEnd"/>
          </w:p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1BD3" w:rsidRDefault="008A1BD3" w:rsidP="008A1BD3"/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1BD3" w:rsidRDefault="008A1BD3" w:rsidP="008A1BD3"/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1BD3" w:rsidRDefault="008A1BD3" w:rsidP="008A1BD3"/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1BD3" w:rsidRDefault="008A1BD3" w:rsidP="008A1BD3"/>
        </w:tc>
      </w:tr>
      <w:tr w:rsidR="008A1BD3" w:rsidTr="008A1BD3">
        <w:trPr>
          <w:trHeight w:hRule="exact" w:val="34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Default="008A1BD3" w:rsidP="008A1BD3">
            <w:pPr>
              <w:autoSpaceDE w:val="0"/>
              <w:autoSpaceDN w:val="0"/>
              <w:spacing w:before="7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Модуль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1.</w:t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Восприятие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произведений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искусства</w:t>
            </w:r>
            <w:proofErr w:type="spellEnd"/>
          </w:p>
        </w:tc>
      </w:tr>
      <w:tr w:rsidR="008A1BD3" w:rsidTr="008A1BD3">
        <w:trPr>
          <w:trHeight w:hRule="exact" w:val="734"/>
        </w:trPr>
        <w:tc>
          <w:tcPr>
            <w:tcW w:w="46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Default="008A1BD3" w:rsidP="008A1BD3">
            <w:pPr>
              <w:autoSpaceDE w:val="0"/>
              <w:autoSpaceDN w:val="0"/>
              <w:spacing w:before="76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1.1.</w:t>
            </w:r>
          </w:p>
        </w:tc>
        <w:tc>
          <w:tcPr>
            <w:tcW w:w="511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Pr="00C62D15" w:rsidRDefault="008A1BD3" w:rsidP="008A1BD3">
            <w:pPr>
              <w:autoSpaceDE w:val="0"/>
              <w:autoSpaceDN w:val="0"/>
              <w:spacing w:before="76" w:after="0" w:line="245" w:lineRule="auto"/>
              <w:ind w:left="72" w:right="288"/>
              <w:rPr>
                <w:lang w:val="ru-RU"/>
              </w:rPr>
            </w:pPr>
            <w:r w:rsidRPr="00C62D15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Восприятие детских рисунков. Навыки восприятия произведений детского творчества и формирование зрительских умений.</w:t>
            </w:r>
          </w:p>
        </w:tc>
        <w:tc>
          <w:tcPr>
            <w:tcW w:w="52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Default="008A1BD3" w:rsidP="008A1BD3">
            <w:pPr>
              <w:autoSpaceDE w:val="0"/>
              <w:autoSpaceDN w:val="0"/>
              <w:spacing w:before="7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Default="008A1BD3" w:rsidP="008A1BD3">
            <w:pPr>
              <w:autoSpaceDE w:val="0"/>
              <w:autoSpaceDN w:val="0"/>
              <w:spacing w:before="7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Default="008A1BD3" w:rsidP="008A1BD3">
            <w:pPr>
              <w:autoSpaceDE w:val="0"/>
              <w:autoSpaceDN w:val="0"/>
              <w:spacing w:before="7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Default="008A1BD3" w:rsidP="008A1BD3">
            <w:pPr>
              <w:autoSpaceDE w:val="0"/>
              <w:autoSpaceDN w:val="0"/>
              <w:spacing w:before="76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06.09.2022</w:t>
            </w:r>
          </w:p>
        </w:tc>
        <w:tc>
          <w:tcPr>
            <w:tcW w:w="327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Pr="00C62D15" w:rsidRDefault="008A1BD3" w:rsidP="008A1BD3">
            <w:pPr>
              <w:autoSpaceDE w:val="0"/>
              <w:autoSpaceDN w:val="0"/>
              <w:spacing w:before="76" w:after="0" w:line="250" w:lineRule="auto"/>
              <w:ind w:left="72" w:right="144"/>
              <w:rPr>
                <w:lang w:val="ru-RU"/>
              </w:rPr>
            </w:pPr>
            <w:r w:rsidRPr="00C62D1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Наблюдать, рассматривать, анализировать детские рисунки с позиций их содержания и сюжета, настроения;</w:t>
            </w:r>
          </w:p>
        </w:tc>
        <w:tc>
          <w:tcPr>
            <w:tcW w:w="108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Default="008A1BD3" w:rsidP="008A1BD3">
            <w:pPr>
              <w:autoSpaceDE w:val="0"/>
              <w:autoSpaceDN w:val="0"/>
              <w:spacing w:before="76" w:after="0" w:line="245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922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Default="008A1BD3" w:rsidP="008A1BD3">
            <w:pPr>
              <w:autoSpaceDE w:val="0"/>
              <w:autoSpaceDN w:val="0"/>
              <w:spacing w:before="7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https://resh.edu.ru/</w:t>
            </w:r>
          </w:p>
        </w:tc>
      </w:tr>
      <w:tr w:rsidR="008A1BD3" w:rsidTr="008A1BD3">
        <w:trPr>
          <w:trHeight w:hRule="exact" w:val="73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Default="008A1BD3" w:rsidP="008A1BD3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1.2.</w:t>
            </w:r>
          </w:p>
        </w:tc>
        <w:tc>
          <w:tcPr>
            <w:tcW w:w="5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Default="008A1BD3" w:rsidP="008A1BD3">
            <w:pPr>
              <w:autoSpaceDE w:val="0"/>
              <w:autoSpaceDN w:val="0"/>
              <w:spacing w:before="76" w:after="0" w:line="250" w:lineRule="auto"/>
              <w:ind w:left="72" w:right="720"/>
            </w:pPr>
            <w:r w:rsidRPr="00C62D15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Первые представления о композиции: на уровне образного восприятия.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Представление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о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различных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художественных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материалах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Default="008A1BD3" w:rsidP="008A1BD3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Default="008A1BD3" w:rsidP="008A1BD3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Default="008A1BD3" w:rsidP="008A1BD3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Default="008A1BD3" w:rsidP="008A1BD3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13.09.2022</w:t>
            </w:r>
          </w:p>
        </w:tc>
        <w:tc>
          <w:tcPr>
            <w:tcW w:w="3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Pr="00C62D15" w:rsidRDefault="008A1BD3" w:rsidP="008A1BD3">
            <w:pPr>
              <w:autoSpaceDE w:val="0"/>
              <w:autoSpaceDN w:val="0"/>
              <w:spacing w:before="76" w:after="0" w:line="250" w:lineRule="auto"/>
              <w:ind w:left="72" w:right="288"/>
              <w:rPr>
                <w:lang w:val="ru-RU"/>
              </w:rPr>
            </w:pPr>
            <w:r w:rsidRPr="00C62D1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Объяснять расположение изображения на листе и выбор вертикального или </w:t>
            </w:r>
            <w:r w:rsidRPr="00C62D15">
              <w:rPr>
                <w:lang w:val="ru-RU"/>
              </w:rPr>
              <w:br/>
            </w:r>
            <w:r w:rsidRPr="00C62D1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горизонтального формата;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Default="008A1BD3" w:rsidP="008A1BD3">
            <w:pPr>
              <w:autoSpaceDE w:val="0"/>
              <w:autoSpaceDN w:val="0"/>
              <w:spacing w:before="76" w:after="0" w:line="245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Default="008A1BD3" w:rsidP="008A1BD3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http://www.art.september.ru</w:t>
            </w:r>
          </w:p>
        </w:tc>
      </w:tr>
      <w:tr w:rsidR="008A1BD3" w:rsidTr="008A1BD3">
        <w:trPr>
          <w:trHeight w:hRule="exact" w:val="73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Default="008A1BD3" w:rsidP="008A1BD3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1.3.</w:t>
            </w:r>
          </w:p>
        </w:tc>
        <w:tc>
          <w:tcPr>
            <w:tcW w:w="5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Default="008A1BD3" w:rsidP="008A1BD3">
            <w:pPr>
              <w:autoSpaceDE w:val="0"/>
              <w:autoSpaceDN w:val="0"/>
              <w:spacing w:before="76" w:after="0" w:line="233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Обсуждение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содержания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рисунка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Default="008A1BD3" w:rsidP="008A1BD3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Default="008A1BD3" w:rsidP="008A1BD3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Default="008A1BD3" w:rsidP="008A1BD3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Default="008A1BD3" w:rsidP="008A1BD3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20.09.2022</w:t>
            </w:r>
          </w:p>
        </w:tc>
        <w:tc>
          <w:tcPr>
            <w:tcW w:w="3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Pr="00C62D15" w:rsidRDefault="008A1BD3" w:rsidP="008A1BD3">
            <w:pPr>
              <w:autoSpaceDE w:val="0"/>
              <w:autoSpaceDN w:val="0"/>
              <w:spacing w:before="76" w:after="0" w:line="250" w:lineRule="auto"/>
              <w:ind w:left="72" w:right="652"/>
              <w:jc w:val="both"/>
              <w:rPr>
                <w:lang w:val="ru-RU"/>
              </w:rPr>
            </w:pPr>
            <w:r w:rsidRPr="00C62D1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Объяснять, какими художественными материалами (карандашами, мелками, красками и т. д.) сделан рисунок;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Default="008A1BD3" w:rsidP="008A1BD3">
            <w:pPr>
              <w:autoSpaceDE w:val="0"/>
              <w:autoSpaceDN w:val="0"/>
              <w:spacing w:before="76" w:after="0" w:line="245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Default="008A1BD3" w:rsidP="008A1BD3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https://resh.edu.ru/</w:t>
            </w:r>
          </w:p>
        </w:tc>
      </w:tr>
      <w:tr w:rsidR="008A1BD3" w:rsidTr="008A1BD3">
        <w:trPr>
          <w:trHeight w:hRule="exact" w:val="348"/>
        </w:trPr>
        <w:tc>
          <w:tcPr>
            <w:tcW w:w="5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Default="008A1BD3" w:rsidP="008A1BD3">
            <w:pPr>
              <w:autoSpaceDE w:val="0"/>
              <w:autoSpaceDN w:val="0"/>
              <w:spacing w:before="7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модулю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1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Default="008A1BD3" w:rsidP="008A1BD3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</w:t>
            </w:r>
          </w:p>
        </w:tc>
        <w:tc>
          <w:tcPr>
            <w:tcW w:w="939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Default="008A1BD3" w:rsidP="008A1BD3"/>
        </w:tc>
      </w:tr>
      <w:tr w:rsidR="008A1BD3" w:rsidTr="008A1BD3">
        <w:trPr>
          <w:trHeight w:hRule="exact" w:val="34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Default="008A1BD3" w:rsidP="008A1BD3">
            <w:pPr>
              <w:autoSpaceDE w:val="0"/>
              <w:autoSpaceDN w:val="0"/>
              <w:spacing w:before="7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Модуль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2.</w:t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Графика</w:t>
            </w:r>
            <w:proofErr w:type="spellEnd"/>
          </w:p>
        </w:tc>
      </w:tr>
      <w:tr w:rsidR="008A1BD3" w:rsidTr="008A1BD3">
        <w:trPr>
          <w:trHeight w:hRule="exact" w:val="54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Default="008A1BD3" w:rsidP="008A1BD3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2.1.</w:t>
            </w:r>
          </w:p>
        </w:tc>
        <w:tc>
          <w:tcPr>
            <w:tcW w:w="511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Default="008A1BD3" w:rsidP="008A1BD3">
            <w:pPr>
              <w:autoSpaceDE w:val="0"/>
              <w:autoSpaceDN w:val="0"/>
              <w:spacing w:before="7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Линейный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рисунок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Default="008A1BD3" w:rsidP="008A1BD3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Default="008A1BD3" w:rsidP="008A1BD3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Default="008A1BD3" w:rsidP="008A1BD3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Default="008A1BD3" w:rsidP="008A1BD3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27.09.2022</w:t>
            </w:r>
          </w:p>
        </w:tc>
        <w:tc>
          <w:tcPr>
            <w:tcW w:w="327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Pr="00C62D15" w:rsidRDefault="008A1BD3" w:rsidP="008A1BD3">
            <w:pPr>
              <w:autoSpaceDE w:val="0"/>
              <w:autoSpaceDN w:val="0"/>
              <w:spacing w:before="78" w:after="0" w:line="245" w:lineRule="auto"/>
              <w:ind w:left="72" w:right="144"/>
              <w:rPr>
                <w:lang w:val="ru-RU"/>
              </w:rPr>
            </w:pPr>
            <w:r w:rsidRPr="00C62D1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Создавать линейный рисунок — упражнение на разный характер линий;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Default="008A1BD3" w:rsidP="008A1BD3">
            <w:pPr>
              <w:autoSpaceDE w:val="0"/>
              <w:autoSpaceDN w:val="0"/>
              <w:spacing w:before="78" w:after="0" w:line="245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922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Default="008A1BD3" w:rsidP="008A1BD3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https://resh.edu.ru/</w:t>
            </w:r>
          </w:p>
        </w:tc>
      </w:tr>
      <w:tr w:rsidR="008A1BD3" w:rsidTr="008A1BD3">
        <w:trPr>
          <w:trHeight w:hRule="exact" w:val="734"/>
        </w:trPr>
        <w:tc>
          <w:tcPr>
            <w:tcW w:w="46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Default="008A1BD3" w:rsidP="008A1BD3">
            <w:pPr>
              <w:autoSpaceDE w:val="0"/>
              <w:autoSpaceDN w:val="0"/>
              <w:spacing w:before="76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2.2.</w:t>
            </w:r>
          </w:p>
        </w:tc>
        <w:tc>
          <w:tcPr>
            <w:tcW w:w="511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Default="008A1BD3" w:rsidP="008A1BD3">
            <w:pPr>
              <w:autoSpaceDE w:val="0"/>
              <w:autoSpaceDN w:val="0"/>
              <w:spacing w:before="76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Разные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виды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линий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.</w:t>
            </w:r>
          </w:p>
        </w:tc>
        <w:tc>
          <w:tcPr>
            <w:tcW w:w="52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Default="008A1BD3" w:rsidP="008A1BD3">
            <w:pPr>
              <w:autoSpaceDE w:val="0"/>
              <w:autoSpaceDN w:val="0"/>
              <w:spacing w:before="7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Default="008A1BD3" w:rsidP="008A1BD3">
            <w:pPr>
              <w:autoSpaceDE w:val="0"/>
              <w:autoSpaceDN w:val="0"/>
              <w:spacing w:before="7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Default="008A1BD3" w:rsidP="008A1BD3">
            <w:pPr>
              <w:autoSpaceDE w:val="0"/>
              <w:autoSpaceDN w:val="0"/>
              <w:spacing w:before="7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6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Default="008A1BD3" w:rsidP="008A1BD3">
            <w:pPr>
              <w:autoSpaceDE w:val="0"/>
              <w:autoSpaceDN w:val="0"/>
              <w:spacing w:before="76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04.10.2022</w:t>
            </w:r>
          </w:p>
        </w:tc>
        <w:tc>
          <w:tcPr>
            <w:tcW w:w="327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Pr="00C62D15" w:rsidRDefault="008A1BD3" w:rsidP="008A1BD3">
            <w:pPr>
              <w:autoSpaceDE w:val="0"/>
              <w:autoSpaceDN w:val="0"/>
              <w:spacing w:before="76" w:after="0" w:line="250" w:lineRule="auto"/>
              <w:ind w:left="72" w:right="144"/>
              <w:rPr>
                <w:lang w:val="ru-RU"/>
              </w:rPr>
            </w:pPr>
            <w:r w:rsidRPr="00C62D1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Создавать линейный рисунок — упражнение на разный характер линий; </w:t>
            </w:r>
            <w:r w:rsidRPr="00C62D15">
              <w:rPr>
                <w:lang w:val="ru-RU"/>
              </w:rPr>
              <w:br/>
            </w:r>
            <w:r w:rsidRPr="00C62D1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Выполнять с натуры рисунок листа дерева;</w:t>
            </w:r>
          </w:p>
        </w:tc>
        <w:tc>
          <w:tcPr>
            <w:tcW w:w="108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Default="008A1BD3" w:rsidP="008A1BD3">
            <w:pPr>
              <w:autoSpaceDE w:val="0"/>
              <w:autoSpaceDN w:val="0"/>
              <w:spacing w:before="76" w:after="0" w:line="245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922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Default="008A1BD3" w:rsidP="008A1BD3">
            <w:pPr>
              <w:autoSpaceDE w:val="0"/>
              <w:autoSpaceDN w:val="0"/>
              <w:spacing w:before="7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www.openclass.ru</w:t>
            </w:r>
          </w:p>
        </w:tc>
      </w:tr>
      <w:tr w:rsidR="008A1BD3" w:rsidTr="008A1BD3">
        <w:trPr>
          <w:trHeight w:hRule="exact" w:val="146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Default="008A1BD3" w:rsidP="008A1BD3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2.3.</w:t>
            </w:r>
          </w:p>
        </w:tc>
        <w:tc>
          <w:tcPr>
            <w:tcW w:w="5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Pr="00C62D15" w:rsidRDefault="008A1BD3" w:rsidP="008A1BD3">
            <w:pPr>
              <w:autoSpaceDE w:val="0"/>
              <w:autoSpaceDN w:val="0"/>
              <w:spacing w:before="76" w:after="0" w:line="245" w:lineRule="auto"/>
              <w:ind w:left="72" w:right="432"/>
              <w:rPr>
                <w:lang w:val="ru-RU"/>
              </w:rPr>
            </w:pPr>
            <w:r w:rsidRPr="00C62D15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Линии в природе. Ветки (по фотографиям): тонкие — толстые, порывистые, угловатые, плавные и др.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Default="008A1BD3" w:rsidP="008A1BD3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Default="008A1BD3" w:rsidP="008A1BD3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Default="008A1BD3" w:rsidP="008A1BD3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Default="008A1BD3" w:rsidP="008A1BD3"/>
        </w:tc>
        <w:tc>
          <w:tcPr>
            <w:tcW w:w="3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Pr="00C62D15" w:rsidRDefault="008A1BD3" w:rsidP="008A1BD3">
            <w:pPr>
              <w:autoSpaceDE w:val="0"/>
              <w:autoSpaceDN w:val="0"/>
              <w:spacing w:before="76" w:after="0" w:line="252" w:lineRule="auto"/>
              <w:ind w:left="72"/>
              <w:rPr>
                <w:lang w:val="ru-RU"/>
              </w:rPr>
            </w:pPr>
            <w:r w:rsidRPr="00C62D1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Учиться работать на уроке с жидкой краской; Создавать изображения на основе пятна путём добавления к нему деталей, подсказанных воображением; </w:t>
            </w:r>
            <w:r w:rsidRPr="00C62D15">
              <w:rPr>
                <w:lang w:val="ru-RU"/>
              </w:rPr>
              <w:br/>
            </w:r>
            <w:r w:rsidRPr="00C62D1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Приобрести новый опыт наблюдения </w:t>
            </w:r>
            <w:r w:rsidRPr="00C62D15">
              <w:rPr>
                <w:lang w:val="ru-RU"/>
              </w:rPr>
              <w:br/>
            </w:r>
            <w:r w:rsidRPr="00C62D1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окружающей реальности;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Default="008A1BD3" w:rsidP="008A1BD3">
            <w:pPr>
              <w:autoSpaceDE w:val="0"/>
              <w:autoSpaceDN w:val="0"/>
              <w:spacing w:before="76" w:after="0" w:line="245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Default="008A1BD3" w:rsidP="008A1BD3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www.openclass.ru</w:t>
            </w:r>
          </w:p>
        </w:tc>
      </w:tr>
      <w:tr w:rsidR="008A1BD3" w:rsidTr="008A1BD3">
        <w:trPr>
          <w:trHeight w:hRule="exact" w:val="92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Default="008A1BD3" w:rsidP="008A1BD3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2.4.</w:t>
            </w:r>
          </w:p>
        </w:tc>
        <w:tc>
          <w:tcPr>
            <w:tcW w:w="5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Default="008A1BD3" w:rsidP="008A1BD3">
            <w:pPr>
              <w:autoSpaceDE w:val="0"/>
              <w:autoSpaceDN w:val="0"/>
              <w:spacing w:before="78" w:after="0" w:line="245" w:lineRule="auto"/>
              <w:ind w:left="72" w:right="432"/>
            </w:pPr>
            <w:r w:rsidRPr="00C62D15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Графические материалы и их особенности.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Приёмы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рисования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линией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Default="008A1BD3" w:rsidP="008A1BD3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Default="008A1BD3" w:rsidP="008A1BD3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Default="008A1BD3" w:rsidP="008A1BD3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Default="008A1BD3" w:rsidP="008A1BD3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11.10.2022</w:t>
            </w:r>
          </w:p>
        </w:tc>
        <w:tc>
          <w:tcPr>
            <w:tcW w:w="3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Pr="00C62D15" w:rsidRDefault="008A1BD3" w:rsidP="008A1BD3">
            <w:pPr>
              <w:autoSpaceDE w:val="0"/>
              <w:autoSpaceDN w:val="0"/>
              <w:spacing w:before="78" w:after="0" w:line="250" w:lineRule="auto"/>
              <w:ind w:left="72" w:right="144"/>
              <w:rPr>
                <w:lang w:val="ru-RU"/>
              </w:rPr>
            </w:pPr>
            <w:r w:rsidRPr="00C62D1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Наблюдать и анализировать характер линий в природе; </w:t>
            </w:r>
            <w:r w:rsidRPr="00C62D15">
              <w:rPr>
                <w:lang w:val="ru-RU"/>
              </w:rPr>
              <w:br/>
            </w:r>
            <w:r w:rsidRPr="00C62D1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Создавать линейный рисунок — упражнение на разный характер линий;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Default="008A1BD3" w:rsidP="008A1BD3">
            <w:pPr>
              <w:autoSpaceDE w:val="0"/>
              <w:autoSpaceDN w:val="0"/>
              <w:spacing w:before="78" w:after="0" w:line="245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Default="008A1BD3" w:rsidP="008A1BD3">
            <w:pPr>
              <w:autoSpaceDE w:val="0"/>
              <w:autoSpaceDN w:val="0"/>
              <w:spacing w:before="78" w:after="0" w:line="245" w:lineRule="auto"/>
              <w:ind w:left="72" w:right="72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http\school-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collection.edu.ru</w:t>
            </w:r>
          </w:p>
        </w:tc>
      </w:tr>
      <w:tr w:rsidR="008A1BD3" w:rsidTr="008A1BD3">
        <w:trPr>
          <w:trHeight w:hRule="exact" w:val="73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Default="008A1BD3" w:rsidP="008A1BD3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2.5.</w:t>
            </w:r>
          </w:p>
        </w:tc>
        <w:tc>
          <w:tcPr>
            <w:tcW w:w="5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Pr="00C62D15" w:rsidRDefault="008A1BD3" w:rsidP="008A1BD3">
            <w:pPr>
              <w:autoSpaceDE w:val="0"/>
              <w:autoSpaceDN w:val="0"/>
              <w:spacing w:before="78" w:after="0" w:line="245" w:lineRule="auto"/>
              <w:ind w:left="72" w:right="288"/>
              <w:rPr>
                <w:lang w:val="ru-RU"/>
              </w:rPr>
            </w:pPr>
            <w:r w:rsidRPr="00C62D15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Рисунок с натуры: рисунок листьев разной формы (треугольный, круглый, овальный, длинный).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Default="008A1BD3" w:rsidP="008A1BD3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Default="008A1BD3" w:rsidP="008A1BD3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Default="008A1BD3" w:rsidP="008A1BD3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Default="008A1BD3" w:rsidP="008A1BD3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18.10.2022</w:t>
            </w:r>
          </w:p>
        </w:tc>
        <w:tc>
          <w:tcPr>
            <w:tcW w:w="3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Pr="00C62D15" w:rsidRDefault="008A1BD3" w:rsidP="008A1BD3">
            <w:pPr>
              <w:autoSpaceDE w:val="0"/>
              <w:autoSpaceDN w:val="0"/>
              <w:spacing w:before="78" w:after="0" w:line="247" w:lineRule="auto"/>
              <w:ind w:left="72" w:right="144"/>
              <w:rPr>
                <w:lang w:val="ru-RU"/>
              </w:rPr>
            </w:pPr>
            <w:r w:rsidRPr="00C62D1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Выполнять с натуры рисунок листа дерева; Рассматривать и обсуждать характер формы листа;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Default="008A1BD3" w:rsidP="008A1BD3">
            <w:pPr>
              <w:autoSpaceDE w:val="0"/>
              <w:autoSpaceDN w:val="0"/>
              <w:spacing w:before="78" w:after="0" w:line="245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Default="008A1BD3" w:rsidP="008A1BD3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www.it-n.ru</w:t>
            </w:r>
          </w:p>
        </w:tc>
      </w:tr>
      <w:tr w:rsidR="008A1BD3" w:rsidTr="008A1BD3">
        <w:trPr>
          <w:trHeight w:hRule="exact" w:val="73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Default="008A1BD3" w:rsidP="008A1BD3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2.6.</w:t>
            </w:r>
          </w:p>
        </w:tc>
        <w:tc>
          <w:tcPr>
            <w:tcW w:w="5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Default="008A1BD3" w:rsidP="008A1BD3">
            <w:pPr>
              <w:autoSpaceDE w:val="0"/>
              <w:autoSpaceDN w:val="0"/>
              <w:spacing w:before="76" w:after="0" w:line="233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Последовательность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рисунка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Default="008A1BD3" w:rsidP="008A1BD3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Default="008A1BD3" w:rsidP="008A1BD3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Default="008A1BD3" w:rsidP="008A1BD3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Default="008A1BD3" w:rsidP="008A1BD3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25.10.2022</w:t>
            </w:r>
          </w:p>
        </w:tc>
        <w:tc>
          <w:tcPr>
            <w:tcW w:w="3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Pr="00C62D15" w:rsidRDefault="008A1BD3" w:rsidP="008A1BD3">
            <w:pPr>
              <w:autoSpaceDE w:val="0"/>
              <w:autoSpaceDN w:val="0"/>
              <w:spacing w:before="76" w:after="0" w:line="250" w:lineRule="auto"/>
              <w:ind w:left="72" w:right="144"/>
              <w:rPr>
                <w:lang w:val="ru-RU"/>
              </w:rPr>
            </w:pPr>
            <w:r w:rsidRPr="00C62D1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Выполнять с натуры рисунок листа дерева; Рассматривать и обсуждать характер формы листа;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Default="008A1BD3" w:rsidP="008A1BD3">
            <w:pPr>
              <w:autoSpaceDE w:val="0"/>
              <w:autoSpaceDN w:val="0"/>
              <w:spacing w:before="76" w:after="0" w:line="245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Default="008A1BD3" w:rsidP="008A1BD3">
            <w:pPr>
              <w:autoSpaceDE w:val="0"/>
              <w:autoSpaceDN w:val="0"/>
              <w:spacing w:before="76" w:after="0" w:line="250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http\school-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collection.edu.ru www.openclass.ru</w:t>
            </w:r>
          </w:p>
        </w:tc>
      </w:tr>
      <w:tr w:rsidR="008A1BD3" w:rsidTr="008A1BD3">
        <w:trPr>
          <w:trHeight w:hRule="exact" w:val="71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Default="008A1BD3" w:rsidP="008A1BD3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2.7.</w:t>
            </w:r>
          </w:p>
        </w:tc>
        <w:tc>
          <w:tcPr>
            <w:tcW w:w="5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Pr="00C62D15" w:rsidRDefault="008A1BD3" w:rsidP="008A1BD3">
            <w:pPr>
              <w:autoSpaceDE w:val="0"/>
              <w:autoSpaceDN w:val="0"/>
              <w:spacing w:before="76" w:after="0" w:line="250" w:lineRule="auto"/>
              <w:ind w:left="72" w:right="432"/>
              <w:rPr>
                <w:lang w:val="ru-RU"/>
              </w:rPr>
            </w:pPr>
            <w:r w:rsidRPr="00C62D15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Первичные навыки определения пропорций и понимания их значения. От одного пятна — «тела», меняя пропорции «лап» </w:t>
            </w:r>
            <w:proofErr w:type="spellStart"/>
            <w:proofErr w:type="gramStart"/>
            <w:r w:rsidRPr="00C62D15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и«</w:t>
            </w:r>
            <w:proofErr w:type="gramEnd"/>
            <w:r w:rsidRPr="00C62D15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шеи</w:t>
            </w:r>
            <w:proofErr w:type="spellEnd"/>
            <w:r w:rsidRPr="00C62D15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», получаем рисунки разных животных.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Default="008A1BD3" w:rsidP="008A1BD3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Default="008A1BD3" w:rsidP="008A1BD3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Default="008A1BD3" w:rsidP="008A1BD3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Default="008A1BD3" w:rsidP="008A1BD3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08.11.2022</w:t>
            </w:r>
          </w:p>
        </w:tc>
        <w:tc>
          <w:tcPr>
            <w:tcW w:w="3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Default="008A1BD3" w:rsidP="008A1BD3">
            <w:pPr>
              <w:autoSpaceDE w:val="0"/>
              <w:autoSpaceDN w:val="0"/>
              <w:spacing w:before="76" w:after="0" w:line="245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Осваивать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последовательность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выполнения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рисунка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Default="008A1BD3" w:rsidP="008A1BD3">
            <w:pPr>
              <w:autoSpaceDE w:val="0"/>
              <w:autoSpaceDN w:val="0"/>
              <w:spacing w:before="76" w:after="0" w:line="245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Default="008A1BD3" w:rsidP="008A1BD3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www.zavuch.info</w:t>
            </w:r>
          </w:p>
        </w:tc>
      </w:tr>
    </w:tbl>
    <w:p w:rsidR="008A1BD3" w:rsidRDefault="008A1BD3" w:rsidP="008A1BD3">
      <w:pPr>
        <w:autoSpaceDE w:val="0"/>
        <w:autoSpaceDN w:val="0"/>
        <w:spacing w:after="0" w:line="14" w:lineRule="exact"/>
      </w:pPr>
    </w:p>
    <w:p w:rsidR="008A1BD3" w:rsidRDefault="008A1BD3" w:rsidP="008A1BD3">
      <w:pPr>
        <w:sectPr w:rsidR="008A1BD3">
          <w:pgSz w:w="16840" w:h="11900"/>
          <w:pgMar w:top="282" w:right="640" w:bottom="412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8A1BD3" w:rsidRDefault="008A1BD3" w:rsidP="008A1BD3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5116"/>
        <w:gridCol w:w="528"/>
        <w:gridCol w:w="1104"/>
        <w:gridCol w:w="1140"/>
        <w:gridCol w:w="866"/>
        <w:gridCol w:w="3278"/>
        <w:gridCol w:w="1080"/>
        <w:gridCol w:w="1922"/>
      </w:tblGrid>
      <w:tr w:rsidR="008A1BD3" w:rsidTr="008A1BD3">
        <w:trPr>
          <w:trHeight w:hRule="exact" w:val="73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Default="008A1BD3" w:rsidP="008A1BD3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2.8.</w:t>
            </w:r>
          </w:p>
        </w:tc>
        <w:tc>
          <w:tcPr>
            <w:tcW w:w="5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Pr="00C62D15" w:rsidRDefault="008A1BD3" w:rsidP="008A1BD3">
            <w:pPr>
              <w:autoSpaceDE w:val="0"/>
              <w:autoSpaceDN w:val="0"/>
              <w:spacing w:before="78" w:after="0" w:line="247" w:lineRule="auto"/>
              <w:ind w:left="72" w:right="144"/>
              <w:rPr>
                <w:lang w:val="ru-RU"/>
              </w:rPr>
            </w:pPr>
            <w:r w:rsidRPr="00C62D15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Линейный тематический рисунок (линия-рассказчица) на сюжет стихотворения или сюжет из жизни детей (игры во дворе, в походе и др.) с простым и весёлым повествовательным сюжетом.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Default="008A1BD3" w:rsidP="008A1BD3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Default="008A1BD3" w:rsidP="008A1BD3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Default="008A1BD3" w:rsidP="008A1BD3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Default="008A1BD3" w:rsidP="008A1BD3"/>
        </w:tc>
        <w:tc>
          <w:tcPr>
            <w:tcW w:w="3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Pr="00C62D15" w:rsidRDefault="008A1BD3" w:rsidP="008A1BD3">
            <w:pPr>
              <w:autoSpaceDE w:val="0"/>
              <w:autoSpaceDN w:val="0"/>
              <w:spacing w:before="78" w:after="0" w:line="245" w:lineRule="auto"/>
              <w:ind w:left="72" w:right="144"/>
              <w:rPr>
                <w:lang w:val="ru-RU"/>
              </w:rPr>
            </w:pPr>
            <w:r w:rsidRPr="00C62D1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Создавать линейный рисунок — упражнение на разный характер линий;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Default="008A1BD3" w:rsidP="008A1BD3">
            <w:pPr>
              <w:autoSpaceDE w:val="0"/>
              <w:autoSpaceDN w:val="0"/>
              <w:spacing w:before="78" w:after="0" w:line="245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Default="008A1BD3" w:rsidP="008A1BD3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www.zavuch.info</w:t>
            </w:r>
          </w:p>
        </w:tc>
      </w:tr>
      <w:tr w:rsidR="008A1BD3" w:rsidTr="008A1BD3">
        <w:trPr>
          <w:trHeight w:hRule="exact" w:val="92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Default="008A1BD3" w:rsidP="008A1BD3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2.9.</w:t>
            </w:r>
          </w:p>
        </w:tc>
        <w:tc>
          <w:tcPr>
            <w:tcW w:w="511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Pr="00C62D15" w:rsidRDefault="008A1BD3" w:rsidP="008A1BD3">
            <w:pPr>
              <w:autoSpaceDE w:val="0"/>
              <w:autoSpaceDN w:val="0"/>
              <w:spacing w:before="78" w:after="0" w:line="250" w:lineRule="auto"/>
              <w:ind w:left="72"/>
              <w:rPr>
                <w:lang w:val="ru-RU"/>
              </w:rPr>
            </w:pPr>
            <w:r w:rsidRPr="00C62D15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Пятно-силуэт. Превращение случайного пятна в изображение </w:t>
            </w:r>
            <w:r w:rsidRPr="00C62D15">
              <w:rPr>
                <w:lang w:val="ru-RU"/>
              </w:rPr>
              <w:br/>
            </w:r>
            <w:r w:rsidRPr="00C62D15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зверушки или фантастического зверя. Развитие образного видения и способности целостного, обобщённого видения. Пятно как основа графического изображения.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Default="008A1BD3" w:rsidP="008A1BD3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Default="008A1BD3" w:rsidP="008A1BD3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Default="008A1BD3" w:rsidP="008A1BD3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Default="008A1BD3" w:rsidP="008A1BD3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15.11.2022</w:t>
            </w:r>
          </w:p>
        </w:tc>
        <w:tc>
          <w:tcPr>
            <w:tcW w:w="327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Pr="00C62D15" w:rsidRDefault="008A1BD3" w:rsidP="008A1BD3">
            <w:pPr>
              <w:autoSpaceDE w:val="0"/>
              <w:autoSpaceDN w:val="0"/>
              <w:spacing w:before="78" w:after="0" w:line="245" w:lineRule="auto"/>
              <w:ind w:left="72" w:right="144"/>
              <w:rPr>
                <w:lang w:val="ru-RU"/>
              </w:rPr>
            </w:pPr>
            <w:r w:rsidRPr="00C62D1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Использовать графическое пятно как основу изобразительного образа;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Default="008A1BD3" w:rsidP="008A1BD3">
            <w:pPr>
              <w:autoSpaceDE w:val="0"/>
              <w:autoSpaceDN w:val="0"/>
              <w:spacing w:before="78" w:after="0" w:line="245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922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Default="008A1BD3" w:rsidP="008A1BD3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www.it-n.ru</w:t>
            </w:r>
          </w:p>
        </w:tc>
      </w:tr>
      <w:tr w:rsidR="008A1BD3" w:rsidTr="008A1BD3">
        <w:trPr>
          <w:trHeight w:hRule="exact" w:val="1116"/>
        </w:trPr>
        <w:tc>
          <w:tcPr>
            <w:tcW w:w="46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Default="008A1BD3" w:rsidP="008A1BD3">
            <w:pPr>
              <w:autoSpaceDE w:val="0"/>
              <w:autoSpaceDN w:val="0"/>
              <w:spacing w:before="74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2.10.</w:t>
            </w:r>
          </w:p>
        </w:tc>
        <w:tc>
          <w:tcPr>
            <w:tcW w:w="511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Default="008A1BD3" w:rsidP="008A1BD3">
            <w:pPr>
              <w:autoSpaceDE w:val="0"/>
              <w:autoSpaceDN w:val="0"/>
              <w:spacing w:before="74" w:after="0" w:line="230" w:lineRule="auto"/>
              <w:ind w:left="72"/>
            </w:pPr>
            <w:r w:rsidRPr="00C62D15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Тень как пример пятна. Теневой театр.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Силуэт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.</w:t>
            </w:r>
          </w:p>
        </w:tc>
        <w:tc>
          <w:tcPr>
            <w:tcW w:w="52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Default="008A1BD3" w:rsidP="008A1BD3">
            <w:pPr>
              <w:autoSpaceDE w:val="0"/>
              <w:autoSpaceDN w:val="0"/>
              <w:spacing w:before="74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0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Default="008A1BD3" w:rsidP="008A1BD3">
            <w:pPr>
              <w:autoSpaceDE w:val="0"/>
              <w:autoSpaceDN w:val="0"/>
              <w:spacing w:before="74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Default="008A1BD3" w:rsidP="008A1BD3">
            <w:pPr>
              <w:autoSpaceDE w:val="0"/>
              <w:autoSpaceDN w:val="0"/>
              <w:spacing w:before="74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Default="008A1BD3" w:rsidP="008A1BD3"/>
        </w:tc>
        <w:tc>
          <w:tcPr>
            <w:tcW w:w="327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Pr="00C62D15" w:rsidRDefault="008A1BD3" w:rsidP="008A1BD3">
            <w:pPr>
              <w:autoSpaceDE w:val="0"/>
              <w:autoSpaceDN w:val="0"/>
              <w:spacing w:before="74" w:after="0" w:line="245" w:lineRule="auto"/>
              <w:ind w:left="72"/>
              <w:rPr>
                <w:lang w:val="ru-RU"/>
              </w:rPr>
            </w:pPr>
            <w:r w:rsidRPr="00C62D1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Выполнить линейный рисунок на темы стихов С. Я. Маршака, А. Л. </w:t>
            </w:r>
            <w:proofErr w:type="spellStart"/>
            <w:r w:rsidRPr="00C62D1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Барто</w:t>
            </w:r>
            <w:proofErr w:type="spellEnd"/>
            <w:r w:rsidRPr="00C62D1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, Д. Хармса, С. В.</w:t>
            </w:r>
          </w:p>
          <w:p w:rsidR="008A1BD3" w:rsidRPr="00C62D15" w:rsidRDefault="008A1BD3" w:rsidP="008A1BD3">
            <w:pPr>
              <w:autoSpaceDE w:val="0"/>
              <w:autoSpaceDN w:val="0"/>
              <w:spacing w:before="20" w:after="0" w:line="250" w:lineRule="auto"/>
              <w:ind w:left="72" w:right="432"/>
              <w:rPr>
                <w:lang w:val="ru-RU"/>
              </w:rPr>
            </w:pPr>
            <w:r w:rsidRPr="00C62D1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Михалкова и др. (по выбору учителя) с простым весёлым, озорным развитием сюжета;</w:t>
            </w:r>
          </w:p>
        </w:tc>
        <w:tc>
          <w:tcPr>
            <w:tcW w:w="108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Default="008A1BD3" w:rsidP="008A1BD3">
            <w:pPr>
              <w:autoSpaceDE w:val="0"/>
              <w:autoSpaceDN w:val="0"/>
              <w:spacing w:before="74" w:after="0" w:line="25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----------;</w:t>
            </w:r>
          </w:p>
        </w:tc>
        <w:tc>
          <w:tcPr>
            <w:tcW w:w="1922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Default="008A1BD3" w:rsidP="008A1BD3">
            <w:pPr>
              <w:autoSpaceDE w:val="0"/>
              <w:autoSpaceDN w:val="0"/>
              <w:spacing w:before="74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---------------</w:t>
            </w:r>
          </w:p>
        </w:tc>
      </w:tr>
      <w:tr w:rsidR="008A1BD3" w:rsidTr="008A1BD3">
        <w:trPr>
          <w:trHeight w:hRule="exact" w:val="92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Default="008A1BD3" w:rsidP="008A1BD3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2.11.</w:t>
            </w:r>
          </w:p>
        </w:tc>
        <w:tc>
          <w:tcPr>
            <w:tcW w:w="5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Pr="00C62D15" w:rsidRDefault="008A1BD3" w:rsidP="008A1BD3">
            <w:pPr>
              <w:autoSpaceDE w:val="0"/>
              <w:autoSpaceDN w:val="0"/>
              <w:spacing w:before="76" w:after="0" w:line="245" w:lineRule="auto"/>
              <w:ind w:left="72" w:right="144"/>
              <w:rPr>
                <w:lang w:val="ru-RU"/>
              </w:rPr>
            </w:pPr>
            <w:r w:rsidRPr="00C62D15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Навыки работы на уроке с жидкой краской и кистью, уход за своим рабочим местом.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Default="008A1BD3" w:rsidP="008A1BD3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Default="008A1BD3" w:rsidP="008A1BD3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Default="008A1BD3" w:rsidP="008A1BD3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Default="008A1BD3" w:rsidP="008A1BD3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22.11.2022</w:t>
            </w:r>
          </w:p>
        </w:tc>
        <w:tc>
          <w:tcPr>
            <w:tcW w:w="3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Pr="00C62D15" w:rsidRDefault="008A1BD3" w:rsidP="008A1BD3">
            <w:pPr>
              <w:autoSpaceDE w:val="0"/>
              <w:autoSpaceDN w:val="0"/>
              <w:spacing w:before="76" w:after="0" w:line="250" w:lineRule="auto"/>
              <w:ind w:left="72"/>
              <w:rPr>
                <w:lang w:val="ru-RU"/>
              </w:rPr>
            </w:pPr>
            <w:r w:rsidRPr="00C62D1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Учиться работать на уроке с жидкой краской; Создавать изображения на основе пятна путём добавления к нему деталей, подсказанных воображением;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Default="008A1BD3" w:rsidP="008A1BD3">
            <w:pPr>
              <w:autoSpaceDE w:val="0"/>
              <w:autoSpaceDN w:val="0"/>
              <w:spacing w:before="76" w:after="0" w:line="245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Default="008A1BD3" w:rsidP="008A1BD3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www.it-n.ru</w:t>
            </w:r>
          </w:p>
        </w:tc>
      </w:tr>
      <w:tr w:rsidR="008A1BD3" w:rsidTr="008A1BD3">
        <w:trPr>
          <w:trHeight w:hRule="exact" w:val="92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Default="008A1BD3" w:rsidP="008A1BD3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2.12.</w:t>
            </w:r>
          </w:p>
        </w:tc>
        <w:tc>
          <w:tcPr>
            <w:tcW w:w="5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Pr="00C62D15" w:rsidRDefault="008A1BD3" w:rsidP="008A1BD3">
            <w:pPr>
              <w:autoSpaceDE w:val="0"/>
              <w:autoSpaceDN w:val="0"/>
              <w:spacing w:before="78" w:after="0" w:line="245" w:lineRule="auto"/>
              <w:ind w:left="72" w:right="288"/>
              <w:rPr>
                <w:lang w:val="ru-RU"/>
              </w:rPr>
            </w:pPr>
            <w:r w:rsidRPr="00C62D15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Рассмотрение и анализ средств выражения — пятна и линии — в иллюстрациях художников к детским книгам.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Default="008A1BD3" w:rsidP="008A1BD3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Default="008A1BD3" w:rsidP="008A1BD3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Default="008A1BD3" w:rsidP="008A1BD3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Default="008A1BD3" w:rsidP="008A1BD3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29.11.2022</w:t>
            </w:r>
          </w:p>
        </w:tc>
        <w:tc>
          <w:tcPr>
            <w:tcW w:w="3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Pr="00C62D15" w:rsidRDefault="008A1BD3" w:rsidP="008A1BD3">
            <w:pPr>
              <w:autoSpaceDE w:val="0"/>
              <w:autoSpaceDN w:val="0"/>
              <w:spacing w:before="78" w:after="0" w:line="250" w:lineRule="auto"/>
              <w:ind w:left="72"/>
              <w:rPr>
                <w:lang w:val="ru-RU"/>
              </w:rPr>
            </w:pPr>
            <w:r w:rsidRPr="00C62D1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Учиться работать на уроке с жидкой краской; Создавать изображения на основе пятна путём добавления к нему деталей, подсказанных воображением;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Default="008A1BD3" w:rsidP="008A1BD3">
            <w:pPr>
              <w:autoSpaceDE w:val="0"/>
              <w:autoSpaceDN w:val="0"/>
              <w:spacing w:before="78" w:after="0" w:line="245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Default="008A1BD3" w:rsidP="008A1BD3">
            <w:pPr>
              <w:autoSpaceDE w:val="0"/>
              <w:autoSpaceDN w:val="0"/>
              <w:spacing w:before="78" w:after="0" w:line="245" w:lineRule="auto"/>
              <w:ind w:left="72" w:right="72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http\school-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collection.edu.ru</w:t>
            </w:r>
          </w:p>
        </w:tc>
      </w:tr>
      <w:tr w:rsidR="008A1BD3" w:rsidTr="008A1BD3">
        <w:trPr>
          <w:trHeight w:hRule="exact" w:val="348"/>
        </w:trPr>
        <w:tc>
          <w:tcPr>
            <w:tcW w:w="5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Default="008A1BD3" w:rsidP="008A1BD3">
            <w:pPr>
              <w:autoSpaceDE w:val="0"/>
              <w:autoSpaceDN w:val="0"/>
              <w:spacing w:before="7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модулю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2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Default="008A1BD3" w:rsidP="008A1BD3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9</w:t>
            </w:r>
          </w:p>
        </w:tc>
        <w:tc>
          <w:tcPr>
            <w:tcW w:w="939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Default="008A1BD3" w:rsidP="008A1BD3"/>
        </w:tc>
      </w:tr>
      <w:tr w:rsidR="008A1BD3" w:rsidTr="008A1BD3">
        <w:trPr>
          <w:trHeight w:hRule="exact" w:val="350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Default="008A1BD3" w:rsidP="008A1BD3">
            <w:pPr>
              <w:autoSpaceDE w:val="0"/>
              <w:autoSpaceDN w:val="0"/>
              <w:spacing w:before="7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Модуль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3.</w:t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Живопись</w:t>
            </w:r>
            <w:proofErr w:type="spellEnd"/>
          </w:p>
        </w:tc>
      </w:tr>
      <w:tr w:rsidR="008A1BD3" w:rsidTr="008A1BD3">
        <w:trPr>
          <w:trHeight w:hRule="exact" w:val="1008"/>
        </w:trPr>
        <w:tc>
          <w:tcPr>
            <w:tcW w:w="46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Default="008A1BD3" w:rsidP="008A1BD3">
            <w:pPr>
              <w:autoSpaceDE w:val="0"/>
              <w:autoSpaceDN w:val="0"/>
              <w:spacing w:before="74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3.1.</w:t>
            </w:r>
          </w:p>
        </w:tc>
        <w:tc>
          <w:tcPr>
            <w:tcW w:w="511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Default="008A1BD3" w:rsidP="008A1BD3">
            <w:pPr>
              <w:autoSpaceDE w:val="0"/>
              <w:autoSpaceDN w:val="0"/>
              <w:spacing w:before="74" w:after="0" w:line="245" w:lineRule="auto"/>
              <w:ind w:left="72" w:right="288"/>
            </w:pPr>
            <w:r w:rsidRPr="00C62D15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Цвет как одно из главных средств выражения в изобразительном искусстве.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Навыки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работы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гуашью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в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условиях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урока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.</w:t>
            </w:r>
          </w:p>
        </w:tc>
        <w:tc>
          <w:tcPr>
            <w:tcW w:w="52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Default="008A1BD3" w:rsidP="008A1BD3">
            <w:pPr>
              <w:autoSpaceDE w:val="0"/>
              <w:autoSpaceDN w:val="0"/>
              <w:spacing w:before="74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0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Default="008A1BD3" w:rsidP="008A1BD3">
            <w:pPr>
              <w:autoSpaceDE w:val="0"/>
              <w:autoSpaceDN w:val="0"/>
              <w:spacing w:before="74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Default="008A1BD3" w:rsidP="008A1BD3">
            <w:pPr>
              <w:autoSpaceDE w:val="0"/>
              <w:autoSpaceDN w:val="0"/>
              <w:spacing w:before="74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Default="008A1BD3" w:rsidP="008A1BD3">
            <w:pPr>
              <w:autoSpaceDE w:val="0"/>
              <w:autoSpaceDN w:val="0"/>
              <w:spacing w:before="74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06.12.2022</w:t>
            </w:r>
          </w:p>
        </w:tc>
        <w:tc>
          <w:tcPr>
            <w:tcW w:w="327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Pr="00C62D15" w:rsidRDefault="008A1BD3" w:rsidP="008A1BD3">
            <w:pPr>
              <w:autoSpaceDE w:val="0"/>
              <w:autoSpaceDN w:val="0"/>
              <w:spacing w:before="74" w:after="0" w:line="250" w:lineRule="auto"/>
              <w:ind w:left="72"/>
              <w:rPr>
                <w:lang w:val="ru-RU"/>
              </w:rPr>
            </w:pPr>
            <w:r w:rsidRPr="00C62D1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Осваивать навыки работы гуашью в условиях школьного урока; </w:t>
            </w:r>
            <w:r w:rsidRPr="00C62D15">
              <w:rPr>
                <w:lang w:val="ru-RU"/>
              </w:rPr>
              <w:br/>
            </w:r>
            <w:r w:rsidRPr="00C62D1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Знать три основных цвета;</w:t>
            </w:r>
          </w:p>
        </w:tc>
        <w:tc>
          <w:tcPr>
            <w:tcW w:w="108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Default="008A1BD3" w:rsidP="008A1BD3">
            <w:pPr>
              <w:autoSpaceDE w:val="0"/>
              <w:autoSpaceDN w:val="0"/>
              <w:spacing w:before="74" w:after="0" w:line="25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--------------------;</w:t>
            </w:r>
          </w:p>
        </w:tc>
        <w:tc>
          <w:tcPr>
            <w:tcW w:w="1922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Default="008A1BD3" w:rsidP="008A1BD3">
            <w:pPr>
              <w:autoSpaceDE w:val="0"/>
              <w:autoSpaceDN w:val="0"/>
              <w:spacing w:before="74" w:after="0" w:line="245" w:lineRule="auto"/>
              <w:ind w:left="72" w:right="72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http\school-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collection.edu.ru</w:t>
            </w:r>
          </w:p>
        </w:tc>
      </w:tr>
      <w:tr w:rsidR="008A1BD3" w:rsidTr="008A1BD3">
        <w:trPr>
          <w:trHeight w:hRule="exact" w:val="73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Default="008A1BD3" w:rsidP="008A1BD3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3.2.</w:t>
            </w:r>
          </w:p>
        </w:tc>
        <w:tc>
          <w:tcPr>
            <w:tcW w:w="5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Default="008A1BD3" w:rsidP="008A1BD3">
            <w:pPr>
              <w:autoSpaceDE w:val="0"/>
              <w:autoSpaceDN w:val="0"/>
              <w:spacing w:before="76" w:after="0" w:line="250" w:lineRule="auto"/>
              <w:ind w:left="72" w:right="348"/>
              <w:jc w:val="both"/>
            </w:pPr>
            <w:r w:rsidRPr="00C62D15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Три основных цвета. Ассоциативные представления, связанные с каждым из цветов.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Навыки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смешения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красок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получения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нового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цвета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Default="008A1BD3" w:rsidP="008A1BD3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Default="008A1BD3" w:rsidP="008A1BD3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Default="008A1BD3" w:rsidP="008A1BD3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Default="008A1BD3" w:rsidP="008A1BD3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13.12.2022</w:t>
            </w:r>
          </w:p>
        </w:tc>
        <w:tc>
          <w:tcPr>
            <w:tcW w:w="3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Pr="00C62D15" w:rsidRDefault="008A1BD3" w:rsidP="008A1BD3">
            <w:pPr>
              <w:autoSpaceDE w:val="0"/>
              <w:autoSpaceDN w:val="0"/>
              <w:spacing w:before="76" w:after="0" w:line="250" w:lineRule="auto"/>
              <w:ind w:left="72" w:right="288"/>
              <w:rPr>
                <w:lang w:val="ru-RU"/>
              </w:rPr>
            </w:pPr>
            <w:r w:rsidRPr="00C62D1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Знать три основных цвета; </w:t>
            </w:r>
            <w:r w:rsidRPr="00C62D15">
              <w:rPr>
                <w:lang w:val="ru-RU"/>
              </w:rPr>
              <w:br/>
            </w:r>
            <w:r w:rsidRPr="00C62D1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Обсуждать ассоциативные представления, связанные с каждым цветом;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Default="008A1BD3" w:rsidP="008A1BD3">
            <w:pPr>
              <w:autoSpaceDE w:val="0"/>
              <w:autoSpaceDN w:val="0"/>
              <w:spacing w:before="76" w:after="0" w:line="245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Default="008A1BD3" w:rsidP="008A1BD3">
            <w:pPr>
              <w:autoSpaceDE w:val="0"/>
              <w:autoSpaceDN w:val="0"/>
              <w:spacing w:before="76" w:after="0" w:line="250" w:lineRule="auto"/>
              <w:ind w:left="72" w:right="72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http\school-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collection.edu.ru www.bibliogid.ru</w:t>
            </w:r>
          </w:p>
        </w:tc>
      </w:tr>
      <w:tr w:rsidR="008A1BD3" w:rsidTr="008A1BD3">
        <w:trPr>
          <w:trHeight w:hRule="exact" w:val="92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Default="008A1BD3" w:rsidP="008A1BD3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3.3.</w:t>
            </w:r>
          </w:p>
        </w:tc>
        <w:tc>
          <w:tcPr>
            <w:tcW w:w="5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Default="008A1BD3" w:rsidP="008A1BD3">
            <w:pPr>
              <w:autoSpaceDE w:val="0"/>
              <w:autoSpaceDN w:val="0"/>
              <w:spacing w:before="7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Эмоциональная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выразительность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цвета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Default="008A1BD3" w:rsidP="008A1BD3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Default="008A1BD3" w:rsidP="008A1BD3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Default="008A1BD3" w:rsidP="008A1BD3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Default="008A1BD3" w:rsidP="008A1BD3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20.12.2022</w:t>
            </w:r>
          </w:p>
        </w:tc>
        <w:tc>
          <w:tcPr>
            <w:tcW w:w="3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Pr="00C62D15" w:rsidRDefault="008A1BD3" w:rsidP="008A1BD3">
            <w:pPr>
              <w:autoSpaceDE w:val="0"/>
              <w:autoSpaceDN w:val="0"/>
              <w:spacing w:before="78" w:after="0" w:line="250" w:lineRule="auto"/>
              <w:ind w:left="72" w:right="144"/>
              <w:rPr>
                <w:lang w:val="ru-RU"/>
              </w:rPr>
            </w:pPr>
            <w:r w:rsidRPr="00C62D1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Экспериментировать, исследовать </w:t>
            </w:r>
            <w:r w:rsidRPr="00C62D15">
              <w:rPr>
                <w:lang w:val="ru-RU"/>
              </w:rPr>
              <w:br/>
            </w:r>
            <w:r w:rsidRPr="00C62D1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возможности смешения красок, наложения цвета на цвет, размывания цвета в процессе работы над разноцветным ковриком;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Default="008A1BD3" w:rsidP="008A1BD3">
            <w:pPr>
              <w:autoSpaceDE w:val="0"/>
              <w:autoSpaceDN w:val="0"/>
              <w:spacing w:before="78" w:after="0" w:line="245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Default="008A1BD3" w:rsidP="008A1BD3">
            <w:pPr>
              <w:autoSpaceDE w:val="0"/>
              <w:autoSpaceDN w:val="0"/>
              <w:spacing w:before="78" w:after="0" w:line="247" w:lineRule="auto"/>
              <w:ind w:left="72" w:right="72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http\school-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collection.edu.ru www.bibliogid.ru</w:t>
            </w:r>
          </w:p>
        </w:tc>
      </w:tr>
      <w:tr w:rsidR="008A1BD3" w:rsidTr="008A1BD3">
        <w:trPr>
          <w:trHeight w:hRule="exact" w:val="73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Default="008A1BD3" w:rsidP="008A1BD3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3.4.</w:t>
            </w:r>
          </w:p>
        </w:tc>
        <w:tc>
          <w:tcPr>
            <w:tcW w:w="5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Pr="00C62D15" w:rsidRDefault="008A1BD3" w:rsidP="008A1BD3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 w:rsidRPr="00C62D15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Цвет как выражение настроения, душевного состояния.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Default="008A1BD3" w:rsidP="008A1BD3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Default="008A1BD3" w:rsidP="008A1BD3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Default="008A1BD3" w:rsidP="008A1BD3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Default="008A1BD3" w:rsidP="008A1BD3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27.12.2022</w:t>
            </w:r>
          </w:p>
        </w:tc>
        <w:tc>
          <w:tcPr>
            <w:tcW w:w="3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Pr="00C62D15" w:rsidRDefault="008A1BD3" w:rsidP="008A1BD3">
            <w:pPr>
              <w:autoSpaceDE w:val="0"/>
              <w:autoSpaceDN w:val="0"/>
              <w:spacing w:before="78" w:after="0" w:line="245" w:lineRule="auto"/>
              <w:ind w:left="72" w:right="144"/>
              <w:rPr>
                <w:lang w:val="ru-RU"/>
              </w:rPr>
            </w:pPr>
            <w:r w:rsidRPr="00C62D1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Выполнить красками рисунок с весёлым или грустным настроением;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Default="008A1BD3" w:rsidP="008A1BD3">
            <w:pPr>
              <w:autoSpaceDE w:val="0"/>
              <w:autoSpaceDN w:val="0"/>
              <w:spacing w:before="78" w:after="0" w:line="245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Default="008A1BD3" w:rsidP="008A1BD3">
            <w:pPr>
              <w:autoSpaceDE w:val="0"/>
              <w:autoSpaceDN w:val="0"/>
              <w:spacing w:before="78" w:after="0" w:line="247" w:lineRule="auto"/>
              <w:ind w:left="72" w:right="72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-www.it-n.ru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http\school-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collection.edu.ru</w:t>
            </w:r>
          </w:p>
        </w:tc>
      </w:tr>
      <w:tr w:rsidR="008A1BD3" w:rsidTr="008A1BD3">
        <w:trPr>
          <w:trHeight w:hRule="exact" w:val="73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Default="008A1BD3" w:rsidP="008A1BD3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3.5.</w:t>
            </w:r>
          </w:p>
        </w:tc>
        <w:tc>
          <w:tcPr>
            <w:tcW w:w="5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Default="008A1BD3" w:rsidP="008A1BD3">
            <w:pPr>
              <w:autoSpaceDE w:val="0"/>
              <w:autoSpaceDN w:val="0"/>
              <w:spacing w:before="78" w:after="0" w:line="250" w:lineRule="auto"/>
              <w:ind w:left="72" w:right="288"/>
            </w:pPr>
            <w:r w:rsidRPr="00C62D15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Наш мир украшают цветы. Живописное изображение по </w:t>
            </w:r>
            <w:r w:rsidRPr="00C62D15">
              <w:rPr>
                <w:lang w:val="ru-RU"/>
              </w:rPr>
              <w:br/>
            </w:r>
            <w:r w:rsidRPr="00C62D15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представлению и восприятию разных по цвету и формам цветков.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Развитие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навыков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работы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гуашью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навыков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наблюдения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Default="008A1BD3" w:rsidP="008A1BD3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Default="008A1BD3" w:rsidP="008A1BD3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Default="008A1BD3" w:rsidP="008A1BD3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Default="008A1BD3" w:rsidP="008A1BD3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10.01.2023</w:t>
            </w:r>
          </w:p>
        </w:tc>
        <w:tc>
          <w:tcPr>
            <w:tcW w:w="3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Pr="00C62D15" w:rsidRDefault="008A1BD3" w:rsidP="008A1BD3">
            <w:pPr>
              <w:autoSpaceDE w:val="0"/>
              <w:autoSpaceDN w:val="0"/>
              <w:spacing w:before="78" w:after="0" w:line="250" w:lineRule="auto"/>
              <w:ind w:left="72" w:right="432"/>
              <w:rPr>
                <w:lang w:val="ru-RU"/>
              </w:rPr>
            </w:pPr>
            <w:r w:rsidRPr="00C62D1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Выполнить гуашью рисунок цветка или цветов на основе демонстрируемых </w:t>
            </w:r>
            <w:r w:rsidRPr="00C62D15">
              <w:rPr>
                <w:lang w:val="ru-RU"/>
              </w:rPr>
              <w:br/>
            </w:r>
            <w:r w:rsidRPr="00C62D1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фотографий или по представлению;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Default="008A1BD3" w:rsidP="008A1BD3">
            <w:pPr>
              <w:autoSpaceDE w:val="0"/>
              <w:autoSpaceDN w:val="0"/>
              <w:spacing w:before="78" w:after="0" w:line="245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Default="008A1BD3" w:rsidP="008A1BD3">
            <w:pPr>
              <w:autoSpaceDE w:val="0"/>
              <w:autoSpaceDN w:val="0"/>
              <w:spacing w:before="78" w:after="0" w:line="245" w:lineRule="auto"/>
              <w:ind w:right="576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www.openclass.ru www.rusedu.info</w:t>
            </w:r>
          </w:p>
        </w:tc>
      </w:tr>
      <w:tr w:rsidR="008A1BD3" w:rsidTr="008A1BD3">
        <w:trPr>
          <w:trHeight w:hRule="exact" w:val="128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Default="008A1BD3" w:rsidP="008A1BD3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3.6.</w:t>
            </w:r>
          </w:p>
        </w:tc>
        <w:tc>
          <w:tcPr>
            <w:tcW w:w="5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Default="008A1BD3" w:rsidP="008A1BD3">
            <w:pPr>
              <w:autoSpaceDE w:val="0"/>
              <w:autoSpaceDN w:val="0"/>
              <w:spacing w:before="76" w:after="0" w:line="250" w:lineRule="auto"/>
              <w:ind w:left="72" w:right="144"/>
            </w:pPr>
            <w:r w:rsidRPr="00C62D15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Тематическая композиция «Времена года». Контрастные цветовые состояния времён года.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гуашью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, в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технике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аппликации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или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в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смешанной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технике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Default="008A1BD3" w:rsidP="008A1BD3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Default="008A1BD3" w:rsidP="008A1BD3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Default="008A1BD3" w:rsidP="008A1BD3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Default="008A1BD3" w:rsidP="008A1BD3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17.01.2023</w:t>
            </w:r>
          </w:p>
        </w:tc>
        <w:tc>
          <w:tcPr>
            <w:tcW w:w="3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Pr="00C62D15" w:rsidRDefault="008A1BD3" w:rsidP="008A1BD3">
            <w:pPr>
              <w:autoSpaceDE w:val="0"/>
              <w:autoSpaceDN w:val="0"/>
              <w:spacing w:before="76" w:after="0" w:line="252" w:lineRule="auto"/>
              <w:ind w:left="72" w:right="288"/>
              <w:rPr>
                <w:lang w:val="ru-RU"/>
              </w:rPr>
            </w:pPr>
            <w:r w:rsidRPr="00C62D1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Выполнить гуашью рисунок цветка или цветов на основе демонстрируемых </w:t>
            </w:r>
            <w:r w:rsidRPr="00C62D15">
              <w:rPr>
                <w:lang w:val="ru-RU"/>
              </w:rPr>
              <w:br/>
            </w:r>
            <w:r w:rsidRPr="00C62D1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фотографий или по представлению; </w:t>
            </w:r>
            <w:r w:rsidRPr="00C62D15">
              <w:rPr>
                <w:lang w:val="ru-RU"/>
              </w:rPr>
              <w:br/>
            </w:r>
            <w:r w:rsidRPr="00C62D1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Развивать навыки аналитического </w:t>
            </w:r>
            <w:r w:rsidRPr="00C62D15">
              <w:rPr>
                <w:lang w:val="ru-RU"/>
              </w:rPr>
              <w:br/>
            </w:r>
            <w:r w:rsidRPr="00C62D1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рассматривания разной формы и строения цветов;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Default="008A1BD3" w:rsidP="008A1BD3">
            <w:pPr>
              <w:autoSpaceDE w:val="0"/>
              <w:autoSpaceDN w:val="0"/>
              <w:spacing w:before="76" w:after="0" w:line="245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Default="008A1BD3" w:rsidP="008A1BD3">
            <w:pPr>
              <w:autoSpaceDE w:val="0"/>
              <w:autoSpaceDN w:val="0"/>
              <w:spacing w:before="76" w:after="0" w:line="245" w:lineRule="auto"/>
              <w:ind w:right="720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www.rusedu.info http\fcior.edu.ru</w:t>
            </w:r>
          </w:p>
        </w:tc>
      </w:tr>
    </w:tbl>
    <w:p w:rsidR="008A1BD3" w:rsidRDefault="008A1BD3" w:rsidP="008A1BD3">
      <w:pPr>
        <w:autoSpaceDE w:val="0"/>
        <w:autoSpaceDN w:val="0"/>
        <w:spacing w:after="0" w:line="14" w:lineRule="exact"/>
      </w:pPr>
    </w:p>
    <w:p w:rsidR="008A1BD3" w:rsidRDefault="008A1BD3" w:rsidP="008A1BD3">
      <w:pPr>
        <w:sectPr w:rsidR="008A1BD3">
          <w:pgSz w:w="16840" w:h="11900"/>
          <w:pgMar w:top="284" w:right="640" w:bottom="280" w:left="666" w:header="720" w:footer="720" w:gutter="0"/>
          <w:cols w:space="720" w:equalWidth="0">
            <w:col w:w="15534" w:space="0"/>
          </w:cols>
          <w:docGrid w:linePitch="360"/>
        </w:sectPr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5116"/>
        <w:gridCol w:w="528"/>
        <w:gridCol w:w="1104"/>
        <w:gridCol w:w="1140"/>
        <w:gridCol w:w="866"/>
        <w:gridCol w:w="3278"/>
        <w:gridCol w:w="1080"/>
        <w:gridCol w:w="1922"/>
      </w:tblGrid>
      <w:tr w:rsidR="008A1BD3" w:rsidTr="008A1BD3">
        <w:trPr>
          <w:trHeight w:hRule="exact" w:val="1314"/>
        </w:trPr>
        <w:tc>
          <w:tcPr>
            <w:tcW w:w="4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Default="008A1BD3" w:rsidP="008A1BD3"/>
        </w:tc>
        <w:tc>
          <w:tcPr>
            <w:tcW w:w="51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Default="008A1BD3" w:rsidP="008A1BD3"/>
        </w:tc>
        <w:tc>
          <w:tcPr>
            <w:tcW w:w="52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Default="008A1BD3" w:rsidP="008A1BD3"/>
        </w:tc>
        <w:tc>
          <w:tcPr>
            <w:tcW w:w="11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Default="008A1BD3" w:rsidP="008A1BD3"/>
        </w:tc>
        <w:tc>
          <w:tcPr>
            <w:tcW w:w="11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Default="008A1BD3" w:rsidP="008A1BD3"/>
        </w:tc>
        <w:tc>
          <w:tcPr>
            <w:tcW w:w="8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Default="008A1BD3" w:rsidP="008A1BD3"/>
        </w:tc>
        <w:tc>
          <w:tcPr>
            <w:tcW w:w="32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Default="008A1BD3" w:rsidP="008A1BD3"/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Default="008A1BD3" w:rsidP="008A1BD3"/>
        </w:tc>
        <w:tc>
          <w:tcPr>
            <w:tcW w:w="192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Default="008A1BD3" w:rsidP="008A1BD3"/>
        </w:tc>
      </w:tr>
    </w:tbl>
    <w:p w:rsidR="008A1BD3" w:rsidRDefault="008A1BD3" w:rsidP="008A1BD3">
      <w:pPr>
        <w:autoSpaceDE w:val="0"/>
        <w:autoSpaceDN w:val="0"/>
        <w:spacing w:after="0" w:line="1302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5116"/>
        <w:gridCol w:w="528"/>
        <w:gridCol w:w="1104"/>
        <w:gridCol w:w="1140"/>
        <w:gridCol w:w="866"/>
        <w:gridCol w:w="3278"/>
        <w:gridCol w:w="1080"/>
        <w:gridCol w:w="1922"/>
      </w:tblGrid>
      <w:tr w:rsidR="008A1BD3" w:rsidTr="008A1BD3">
        <w:trPr>
          <w:trHeight w:hRule="exact" w:val="84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Default="008A1BD3" w:rsidP="008A1BD3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3.7.</w:t>
            </w:r>
          </w:p>
        </w:tc>
        <w:tc>
          <w:tcPr>
            <w:tcW w:w="5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Default="008A1BD3" w:rsidP="008A1BD3">
            <w:pPr>
              <w:autoSpaceDE w:val="0"/>
              <w:autoSpaceDN w:val="0"/>
              <w:spacing w:before="78" w:after="0" w:line="245" w:lineRule="auto"/>
              <w:ind w:left="72" w:right="720"/>
            </w:pPr>
            <w:r w:rsidRPr="00C62D15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Техника монотипии. Представления о симметрии.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Развитие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ассоциативного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воображения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Default="008A1BD3" w:rsidP="008A1BD3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Default="008A1BD3" w:rsidP="008A1BD3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Default="008A1BD3" w:rsidP="008A1BD3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Default="008A1BD3" w:rsidP="008A1BD3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24.01.2023</w:t>
            </w:r>
          </w:p>
        </w:tc>
        <w:tc>
          <w:tcPr>
            <w:tcW w:w="3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Default="008A1BD3" w:rsidP="008A1BD3">
            <w:pPr>
              <w:autoSpaceDE w:val="0"/>
              <w:autoSpaceDN w:val="0"/>
              <w:spacing w:before="7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Осваивать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свойства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симметрии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Default="008A1BD3" w:rsidP="008A1BD3">
            <w:pPr>
              <w:autoSpaceDE w:val="0"/>
              <w:autoSpaceDN w:val="0"/>
              <w:spacing w:before="78" w:after="0" w:line="247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-;</w:t>
            </w:r>
          </w:p>
        </w:tc>
        <w:tc>
          <w:tcPr>
            <w:tcW w:w="1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Default="008A1BD3" w:rsidP="008A1BD3">
            <w:pPr>
              <w:autoSpaceDE w:val="0"/>
              <w:autoSpaceDN w:val="0"/>
              <w:spacing w:before="78" w:after="0" w:line="245" w:lineRule="auto"/>
              <w:ind w:right="720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www.rusedu.info http\fcior.edu.ru</w:t>
            </w:r>
          </w:p>
        </w:tc>
      </w:tr>
      <w:tr w:rsidR="008A1BD3" w:rsidTr="008A1BD3">
        <w:trPr>
          <w:trHeight w:hRule="exact" w:val="348"/>
        </w:trPr>
        <w:tc>
          <w:tcPr>
            <w:tcW w:w="5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Default="008A1BD3" w:rsidP="008A1BD3">
            <w:pPr>
              <w:autoSpaceDE w:val="0"/>
              <w:autoSpaceDN w:val="0"/>
              <w:spacing w:before="76" w:after="0" w:line="233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модулю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3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Default="008A1BD3" w:rsidP="008A1BD3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5</w:t>
            </w:r>
          </w:p>
        </w:tc>
        <w:tc>
          <w:tcPr>
            <w:tcW w:w="939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Default="008A1BD3" w:rsidP="008A1BD3"/>
        </w:tc>
      </w:tr>
      <w:tr w:rsidR="008A1BD3" w:rsidTr="008A1BD3">
        <w:trPr>
          <w:trHeight w:hRule="exact" w:val="34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Default="008A1BD3" w:rsidP="008A1BD3">
            <w:pPr>
              <w:autoSpaceDE w:val="0"/>
              <w:autoSpaceDN w:val="0"/>
              <w:spacing w:before="76" w:after="0" w:line="233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Модуль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4.</w:t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Скульптура</w:t>
            </w:r>
            <w:proofErr w:type="spellEnd"/>
          </w:p>
        </w:tc>
      </w:tr>
      <w:tr w:rsidR="008A1BD3" w:rsidTr="008A1BD3">
        <w:trPr>
          <w:trHeight w:hRule="exact" w:val="92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Default="008A1BD3" w:rsidP="008A1BD3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4.1.</w:t>
            </w:r>
          </w:p>
        </w:tc>
        <w:tc>
          <w:tcPr>
            <w:tcW w:w="5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Pr="00C62D15" w:rsidRDefault="008A1BD3" w:rsidP="008A1BD3">
            <w:pPr>
              <w:autoSpaceDE w:val="0"/>
              <w:autoSpaceDN w:val="0"/>
              <w:spacing w:before="76" w:after="0" w:line="245" w:lineRule="auto"/>
              <w:ind w:left="72" w:right="288"/>
              <w:rPr>
                <w:lang w:val="ru-RU"/>
              </w:rPr>
            </w:pPr>
            <w:r w:rsidRPr="00C62D15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Изображение в объёме. Приёмы работы с пластилином; дощечка, стек, тряпочка.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Default="008A1BD3" w:rsidP="008A1BD3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Default="008A1BD3" w:rsidP="008A1BD3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Default="008A1BD3" w:rsidP="008A1BD3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Default="008A1BD3" w:rsidP="008A1BD3"/>
        </w:tc>
        <w:tc>
          <w:tcPr>
            <w:tcW w:w="3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Default="008A1BD3" w:rsidP="008A1BD3">
            <w:pPr>
              <w:autoSpaceDE w:val="0"/>
              <w:autoSpaceDN w:val="0"/>
              <w:spacing w:before="76" w:after="0" w:line="250" w:lineRule="auto"/>
              <w:ind w:left="72" w:right="144"/>
            </w:pPr>
            <w:r w:rsidRPr="00C62D1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Наблюдать, воспринимать выразительные образные объёмы в природе: на что похожи формы облаков, камней, коряг, картофелин и др.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(в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классе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на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основе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фотографий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);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Default="008A1BD3" w:rsidP="008A1BD3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-;</w:t>
            </w:r>
          </w:p>
        </w:tc>
        <w:tc>
          <w:tcPr>
            <w:tcW w:w="1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Default="008A1BD3" w:rsidP="008A1BD3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---</w:t>
            </w:r>
          </w:p>
        </w:tc>
      </w:tr>
      <w:tr w:rsidR="008A1BD3" w:rsidTr="008A1BD3">
        <w:trPr>
          <w:trHeight w:hRule="exact" w:val="54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Default="008A1BD3" w:rsidP="008A1BD3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4.2.</w:t>
            </w:r>
          </w:p>
        </w:tc>
        <w:tc>
          <w:tcPr>
            <w:tcW w:w="5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Default="008A1BD3" w:rsidP="008A1BD3">
            <w:pPr>
              <w:autoSpaceDE w:val="0"/>
              <w:autoSpaceDN w:val="0"/>
              <w:spacing w:before="78" w:after="0" w:line="245" w:lineRule="auto"/>
              <w:ind w:left="72" w:right="144"/>
            </w:pPr>
            <w:r w:rsidRPr="00C62D15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Лепка зверушек из цельной формы (черепашки, ёжика, зайчика и т. д.).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Приёмы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вытягивания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вдавливания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сгибания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скручивания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Default="008A1BD3" w:rsidP="008A1BD3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Default="008A1BD3" w:rsidP="008A1BD3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Default="008A1BD3" w:rsidP="008A1BD3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Default="008A1BD3" w:rsidP="008A1BD3"/>
        </w:tc>
        <w:tc>
          <w:tcPr>
            <w:tcW w:w="3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Pr="00C62D15" w:rsidRDefault="008A1BD3" w:rsidP="008A1BD3">
            <w:pPr>
              <w:autoSpaceDE w:val="0"/>
              <w:autoSpaceDN w:val="0"/>
              <w:spacing w:before="78" w:after="0" w:line="245" w:lineRule="auto"/>
              <w:ind w:left="72" w:right="144"/>
              <w:rPr>
                <w:lang w:val="ru-RU"/>
              </w:rPr>
            </w:pPr>
            <w:r w:rsidRPr="00C62D1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Лепить из целого куска пластилина мелких зверушек путём вытягивания, вдавливания;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Default="008A1BD3" w:rsidP="008A1BD3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-;</w:t>
            </w:r>
          </w:p>
        </w:tc>
        <w:tc>
          <w:tcPr>
            <w:tcW w:w="1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Default="008A1BD3" w:rsidP="008A1BD3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---</w:t>
            </w:r>
          </w:p>
        </w:tc>
      </w:tr>
      <w:tr w:rsidR="008A1BD3" w:rsidTr="008A1BD3">
        <w:trPr>
          <w:trHeight w:hRule="exact" w:val="54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Default="008A1BD3" w:rsidP="008A1BD3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4.3.</w:t>
            </w:r>
          </w:p>
        </w:tc>
        <w:tc>
          <w:tcPr>
            <w:tcW w:w="5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Pr="00C62D15" w:rsidRDefault="008A1BD3" w:rsidP="008A1BD3">
            <w:pPr>
              <w:autoSpaceDE w:val="0"/>
              <w:autoSpaceDN w:val="0"/>
              <w:spacing w:before="78" w:after="0" w:line="245" w:lineRule="auto"/>
              <w:ind w:left="72" w:right="144"/>
              <w:rPr>
                <w:lang w:val="ru-RU"/>
              </w:rPr>
            </w:pPr>
            <w:r w:rsidRPr="00C62D15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Бумажная пластика. Овладение первичными приёмами надрезания, закручивания, складывания в работе над объёмной аппликацией.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Default="008A1BD3" w:rsidP="008A1BD3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Default="008A1BD3" w:rsidP="008A1BD3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Default="008A1BD3" w:rsidP="008A1BD3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Default="008A1BD3" w:rsidP="008A1BD3"/>
        </w:tc>
        <w:tc>
          <w:tcPr>
            <w:tcW w:w="3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Pr="00C62D15" w:rsidRDefault="008A1BD3" w:rsidP="008A1BD3">
            <w:pPr>
              <w:autoSpaceDE w:val="0"/>
              <w:autoSpaceDN w:val="0"/>
              <w:spacing w:before="78" w:after="0" w:line="245" w:lineRule="auto"/>
              <w:ind w:left="72" w:right="288"/>
              <w:rPr>
                <w:lang w:val="ru-RU"/>
              </w:rPr>
            </w:pPr>
            <w:r w:rsidRPr="00C62D1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Овладевать первичными навыками работы в объёмной аппликации и коллаже;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Default="008A1BD3" w:rsidP="008A1BD3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-;</w:t>
            </w:r>
          </w:p>
        </w:tc>
        <w:tc>
          <w:tcPr>
            <w:tcW w:w="1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Default="008A1BD3" w:rsidP="008A1BD3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-------</w:t>
            </w:r>
          </w:p>
        </w:tc>
      </w:tr>
      <w:tr w:rsidR="008A1BD3" w:rsidTr="008A1BD3">
        <w:trPr>
          <w:trHeight w:hRule="exact" w:val="92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Default="008A1BD3" w:rsidP="008A1BD3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4.4.</w:t>
            </w:r>
          </w:p>
        </w:tc>
        <w:tc>
          <w:tcPr>
            <w:tcW w:w="5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Pr="00C62D15" w:rsidRDefault="008A1BD3" w:rsidP="008A1BD3">
            <w:pPr>
              <w:autoSpaceDE w:val="0"/>
              <w:autoSpaceDN w:val="0"/>
              <w:spacing w:before="78" w:after="0" w:line="247" w:lineRule="auto"/>
              <w:ind w:left="72" w:right="144"/>
              <w:rPr>
                <w:lang w:val="ru-RU"/>
              </w:rPr>
            </w:pPr>
            <w:r w:rsidRPr="00C62D15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Лепка игрушки по мотивам одного из наиболее известных народных художественных промыслов (дымковская, </w:t>
            </w:r>
            <w:proofErr w:type="spellStart"/>
            <w:r w:rsidRPr="00C62D15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каргопольская</w:t>
            </w:r>
            <w:proofErr w:type="spellEnd"/>
            <w:r w:rsidRPr="00C62D15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 игрушки или по выбору учителя с учётом местных промыслов).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Default="008A1BD3" w:rsidP="008A1BD3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Default="008A1BD3" w:rsidP="008A1BD3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Default="008A1BD3" w:rsidP="008A1BD3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Default="008A1BD3" w:rsidP="008A1BD3"/>
        </w:tc>
        <w:tc>
          <w:tcPr>
            <w:tcW w:w="3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Pr="00C62D15" w:rsidRDefault="008A1BD3" w:rsidP="008A1BD3">
            <w:pPr>
              <w:autoSpaceDE w:val="0"/>
              <w:autoSpaceDN w:val="0"/>
              <w:spacing w:before="78" w:after="0" w:line="250" w:lineRule="auto"/>
              <w:ind w:left="72" w:right="144"/>
              <w:rPr>
                <w:lang w:val="ru-RU"/>
              </w:rPr>
            </w:pPr>
            <w:r w:rsidRPr="00C62D1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Осваивать навыки объёмной аппликации (например, изображение птицы — хвост, хохолок, крылья на основе простых приёмов работы с бумагой);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Default="008A1BD3" w:rsidP="008A1BD3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-;</w:t>
            </w:r>
          </w:p>
        </w:tc>
        <w:tc>
          <w:tcPr>
            <w:tcW w:w="1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Default="008A1BD3" w:rsidP="008A1BD3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----------</w:t>
            </w:r>
          </w:p>
        </w:tc>
      </w:tr>
      <w:tr w:rsidR="008A1BD3" w:rsidTr="008A1BD3">
        <w:trPr>
          <w:trHeight w:hRule="exact" w:val="54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Default="008A1BD3" w:rsidP="008A1BD3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4.5.</w:t>
            </w:r>
          </w:p>
        </w:tc>
        <w:tc>
          <w:tcPr>
            <w:tcW w:w="5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Pr="00C62D15" w:rsidRDefault="008A1BD3" w:rsidP="008A1BD3">
            <w:pPr>
              <w:autoSpaceDE w:val="0"/>
              <w:autoSpaceDN w:val="0"/>
              <w:spacing w:before="76" w:after="0" w:line="233" w:lineRule="auto"/>
              <w:ind w:left="72"/>
              <w:rPr>
                <w:lang w:val="ru-RU"/>
              </w:rPr>
            </w:pPr>
            <w:r w:rsidRPr="00C62D15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Объёмная аппликация из бумаги и картона.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Default="008A1BD3" w:rsidP="008A1BD3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Default="008A1BD3" w:rsidP="008A1BD3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Default="008A1BD3" w:rsidP="008A1BD3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Default="008A1BD3" w:rsidP="008A1BD3"/>
        </w:tc>
        <w:tc>
          <w:tcPr>
            <w:tcW w:w="3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Pr="00C62D15" w:rsidRDefault="008A1BD3" w:rsidP="008A1BD3">
            <w:pPr>
              <w:autoSpaceDE w:val="0"/>
              <w:autoSpaceDN w:val="0"/>
              <w:spacing w:before="76" w:after="0" w:line="245" w:lineRule="auto"/>
              <w:ind w:left="72" w:right="576"/>
              <w:rPr>
                <w:lang w:val="ru-RU"/>
              </w:rPr>
            </w:pPr>
            <w:r w:rsidRPr="00C62D1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Осваивать приёмы создания объёмных изображений из бумаги;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Default="008A1BD3" w:rsidP="008A1BD3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-;</w:t>
            </w:r>
          </w:p>
        </w:tc>
        <w:tc>
          <w:tcPr>
            <w:tcW w:w="1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Default="008A1BD3" w:rsidP="008A1BD3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-----------</w:t>
            </w:r>
          </w:p>
        </w:tc>
      </w:tr>
      <w:tr w:rsidR="008A1BD3" w:rsidTr="008A1BD3">
        <w:trPr>
          <w:trHeight w:hRule="exact" w:val="348"/>
        </w:trPr>
        <w:tc>
          <w:tcPr>
            <w:tcW w:w="5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Default="008A1BD3" w:rsidP="008A1BD3">
            <w:pPr>
              <w:autoSpaceDE w:val="0"/>
              <w:autoSpaceDN w:val="0"/>
              <w:spacing w:before="76" w:after="0" w:line="233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модулю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4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Default="008A1BD3" w:rsidP="008A1BD3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939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Default="008A1BD3" w:rsidP="008A1BD3"/>
        </w:tc>
      </w:tr>
      <w:tr w:rsidR="008A1BD3" w:rsidTr="008A1BD3">
        <w:trPr>
          <w:trHeight w:hRule="exact" w:val="34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Default="008A1BD3" w:rsidP="008A1BD3">
            <w:pPr>
              <w:autoSpaceDE w:val="0"/>
              <w:autoSpaceDN w:val="0"/>
              <w:spacing w:before="76" w:after="0" w:line="233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Модуль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5.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Декоративно-прикладное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искусство</w:t>
            </w:r>
            <w:proofErr w:type="spellEnd"/>
          </w:p>
        </w:tc>
      </w:tr>
      <w:tr w:rsidR="008A1BD3" w:rsidTr="008A1BD3">
        <w:trPr>
          <w:trHeight w:hRule="exact" w:val="169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Default="008A1BD3" w:rsidP="008A1BD3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5.1.</w:t>
            </w:r>
          </w:p>
        </w:tc>
        <w:tc>
          <w:tcPr>
            <w:tcW w:w="5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Default="008A1BD3" w:rsidP="008A1BD3">
            <w:pPr>
              <w:autoSpaceDE w:val="0"/>
              <w:autoSpaceDN w:val="0"/>
              <w:spacing w:before="7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Узоры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в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природе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Default="008A1BD3" w:rsidP="008A1BD3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Default="008A1BD3" w:rsidP="008A1BD3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Default="008A1BD3" w:rsidP="008A1BD3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Default="008A1BD3" w:rsidP="008A1BD3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31.01.2023</w:t>
            </w:r>
          </w:p>
        </w:tc>
        <w:tc>
          <w:tcPr>
            <w:tcW w:w="3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Pr="00C62D15" w:rsidRDefault="008A1BD3" w:rsidP="008A1BD3">
            <w:pPr>
              <w:autoSpaceDE w:val="0"/>
              <w:autoSpaceDN w:val="0"/>
              <w:spacing w:before="78" w:after="0" w:line="254" w:lineRule="auto"/>
              <w:ind w:left="72"/>
              <w:rPr>
                <w:lang w:val="ru-RU"/>
              </w:rPr>
            </w:pPr>
            <w:r w:rsidRPr="00C62D1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Рассматривать и эстетически характеризовать различные примеры узоров в природе (на </w:t>
            </w:r>
            <w:r w:rsidRPr="00C62D15">
              <w:rPr>
                <w:lang w:val="ru-RU"/>
              </w:rPr>
              <w:br/>
            </w:r>
            <w:r w:rsidRPr="00C62D1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основе фотографий); </w:t>
            </w:r>
            <w:r w:rsidRPr="00C62D15">
              <w:rPr>
                <w:lang w:val="ru-RU"/>
              </w:rPr>
              <w:br/>
            </w:r>
            <w:r w:rsidRPr="00C62D1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Приводить примеры и делать ассоциативные сопоставления с орнаментами в предметах декоративно-прикладного искусства; </w:t>
            </w:r>
            <w:r w:rsidRPr="00C62D15">
              <w:rPr>
                <w:lang w:val="ru-RU"/>
              </w:rPr>
              <w:br/>
            </w:r>
            <w:r w:rsidRPr="00C62D1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Выполнить рисунок бабочки, украсив узорами её крылья;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Default="008A1BD3" w:rsidP="008A1BD3">
            <w:pPr>
              <w:autoSpaceDE w:val="0"/>
              <w:autoSpaceDN w:val="0"/>
              <w:spacing w:before="78" w:after="0" w:line="245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Default="008A1BD3" w:rsidP="008A1BD3">
            <w:pPr>
              <w:autoSpaceDE w:val="0"/>
              <w:autoSpaceDN w:val="0"/>
              <w:spacing w:before="78" w:after="0" w:line="245" w:lineRule="auto"/>
              <w:ind w:right="720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www.rusedu.info http\fcior.edu.ru</w:t>
            </w:r>
          </w:p>
        </w:tc>
      </w:tr>
      <w:tr w:rsidR="008A1BD3" w:rsidTr="008A1BD3">
        <w:trPr>
          <w:trHeight w:hRule="exact" w:val="92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Default="008A1BD3" w:rsidP="008A1BD3">
            <w:pPr>
              <w:autoSpaceDE w:val="0"/>
              <w:autoSpaceDN w:val="0"/>
              <w:spacing w:before="76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5.2.</w:t>
            </w:r>
          </w:p>
        </w:tc>
        <w:tc>
          <w:tcPr>
            <w:tcW w:w="5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Pr="00C62D15" w:rsidRDefault="008A1BD3" w:rsidP="008A1BD3">
            <w:pPr>
              <w:autoSpaceDE w:val="0"/>
              <w:autoSpaceDN w:val="0"/>
              <w:spacing w:before="76" w:after="0" w:line="250" w:lineRule="auto"/>
              <w:ind w:left="72" w:right="288"/>
              <w:rPr>
                <w:lang w:val="ru-RU"/>
              </w:rPr>
            </w:pPr>
            <w:r w:rsidRPr="00C62D15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Наблюдение узоров в живой природе (в условиях урока на основе фотографий). Эмоционально-эстетическое восприятие объектов действительности. Ассоциативное сопоставление с орнаментами в предметах декоративно-прикладного искусства.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Default="008A1BD3" w:rsidP="008A1BD3">
            <w:pPr>
              <w:autoSpaceDE w:val="0"/>
              <w:autoSpaceDN w:val="0"/>
              <w:spacing w:before="7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Default="008A1BD3" w:rsidP="008A1BD3">
            <w:pPr>
              <w:autoSpaceDE w:val="0"/>
              <w:autoSpaceDN w:val="0"/>
              <w:spacing w:before="7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Default="008A1BD3" w:rsidP="008A1BD3">
            <w:pPr>
              <w:autoSpaceDE w:val="0"/>
              <w:autoSpaceDN w:val="0"/>
              <w:spacing w:before="7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Default="008A1BD3" w:rsidP="008A1BD3"/>
        </w:tc>
        <w:tc>
          <w:tcPr>
            <w:tcW w:w="3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Pr="00C62D15" w:rsidRDefault="008A1BD3" w:rsidP="008A1BD3">
            <w:pPr>
              <w:autoSpaceDE w:val="0"/>
              <w:autoSpaceDN w:val="0"/>
              <w:spacing w:before="76" w:after="0" w:line="250" w:lineRule="auto"/>
              <w:ind w:left="72" w:right="432"/>
              <w:rPr>
                <w:lang w:val="ru-RU"/>
              </w:rPr>
            </w:pPr>
            <w:r w:rsidRPr="00C62D1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Определять в предложенных орнаментах мотивы изображения: растительные, </w:t>
            </w:r>
            <w:r w:rsidRPr="00C62D15">
              <w:rPr>
                <w:lang w:val="ru-RU"/>
              </w:rPr>
              <w:br/>
            </w:r>
            <w:r w:rsidRPr="00C62D1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геометрические, анималистические;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Default="008A1BD3" w:rsidP="008A1BD3">
            <w:pPr>
              <w:autoSpaceDE w:val="0"/>
              <w:autoSpaceDN w:val="0"/>
              <w:spacing w:before="7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-------------;</w:t>
            </w:r>
          </w:p>
        </w:tc>
        <w:tc>
          <w:tcPr>
            <w:tcW w:w="1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Default="008A1BD3" w:rsidP="008A1BD3">
            <w:pPr>
              <w:autoSpaceDE w:val="0"/>
              <w:autoSpaceDN w:val="0"/>
              <w:spacing w:before="7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-----</w:t>
            </w:r>
          </w:p>
        </w:tc>
      </w:tr>
      <w:tr w:rsidR="008A1BD3" w:rsidTr="008A1BD3">
        <w:trPr>
          <w:trHeight w:hRule="exact" w:val="90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Default="008A1BD3" w:rsidP="008A1BD3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lastRenderedPageBreak/>
              <w:t>5.3.</w:t>
            </w:r>
          </w:p>
        </w:tc>
        <w:tc>
          <w:tcPr>
            <w:tcW w:w="5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Pr="00C62D15" w:rsidRDefault="008A1BD3" w:rsidP="008A1BD3">
            <w:pPr>
              <w:autoSpaceDE w:val="0"/>
              <w:autoSpaceDN w:val="0"/>
              <w:spacing w:before="76" w:after="0" w:line="233" w:lineRule="auto"/>
              <w:ind w:left="72"/>
              <w:rPr>
                <w:lang w:val="ru-RU"/>
              </w:rPr>
            </w:pPr>
            <w:r w:rsidRPr="00C62D15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Представления о симметрии и наблюдение её в природе.</w:t>
            </w:r>
          </w:p>
          <w:p w:rsidR="008A1BD3" w:rsidRPr="00C62D15" w:rsidRDefault="008A1BD3" w:rsidP="008A1BD3">
            <w:pPr>
              <w:autoSpaceDE w:val="0"/>
              <w:autoSpaceDN w:val="0"/>
              <w:spacing w:before="18" w:after="0" w:line="250" w:lineRule="auto"/>
              <w:ind w:left="72" w:right="144"/>
              <w:rPr>
                <w:lang w:val="ru-RU"/>
              </w:rPr>
            </w:pPr>
            <w:r w:rsidRPr="00C62D15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Последовательное ведение работы над изображением бабочки по представлению, использование линии симметрии при составлении узора крыльев.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Default="008A1BD3" w:rsidP="008A1BD3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Default="008A1BD3" w:rsidP="008A1BD3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Default="008A1BD3" w:rsidP="008A1BD3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Default="008A1BD3" w:rsidP="008A1BD3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07.02.2023</w:t>
            </w:r>
          </w:p>
        </w:tc>
        <w:tc>
          <w:tcPr>
            <w:tcW w:w="3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Pr="00C62D15" w:rsidRDefault="008A1BD3" w:rsidP="008A1BD3">
            <w:pPr>
              <w:autoSpaceDE w:val="0"/>
              <w:autoSpaceDN w:val="0"/>
              <w:spacing w:before="76" w:after="0" w:line="250" w:lineRule="auto"/>
              <w:ind w:left="72"/>
              <w:rPr>
                <w:lang w:val="ru-RU"/>
              </w:rPr>
            </w:pPr>
            <w:r w:rsidRPr="00C62D1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Выполнить рисунок бабочки, украсив узорами её крылья; </w:t>
            </w:r>
            <w:r w:rsidRPr="00C62D15">
              <w:rPr>
                <w:lang w:val="ru-RU"/>
              </w:rPr>
              <w:br/>
            </w:r>
            <w:r w:rsidRPr="00C62D1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Приобретать опыт использования правил </w:t>
            </w:r>
            <w:r w:rsidRPr="00C62D15">
              <w:rPr>
                <w:lang w:val="ru-RU"/>
              </w:rPr>
              <w:br/>
            </w:r>
            <w:r w:rsidRPr="00C62D1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симметрии при выполнении рисунка;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Default="008A1BD3" w:rsidP="008A1BD3">
            <w:pPr>
              <w:autoSpaceDE w:val="0"/>
              <w:autoSpaceDN w:val="0"/>
              <w:spacing w:before="76" w:after="0" w:line="245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Default="008A1BD3" w:rsidP="008A1BD3">
            <w:pPr>
              <w:autoSpaceDE w:val="0"/>
              <w:autoSpaceDN w:val="0"/>
              <w:spacing w:before="76" w:after="0" w:line="25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http\school-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collection.edu.ru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www.encyclopedia.ru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http://www.art.september.ru</w:t>
            </w:r>
          </w:p>
        </w:tc>
      </w:tr>
    </w:tbl>
    <w:p w:rsidR="008A1BD3" w:rsidRDefault="008A1BD3" w:rsidP="008A1BD3">
      <w:pPr>
        <w:autoSpaceDE w:val="0"/>
        <w:autoSpaceDN w:val="0"/>
        <w:spacing w:after="0" w:line="14" w:lineRule="exact"/>
      </w:pPr>
    </w:p>
    <w:p w:rsidR="008A1BD3" w:rsidRDefault="008A1BD3" w:rsidP="008A1BD3">
      <w:pPr>
        <w:autoSpaceDE w:val="0"/>
        <w:autoSpaceDN w:val="0"/>
        <w:spacing w:after="0" w:line="14" w:lineRule="exact"/>
      </w:pPr>
    </w:p>
    <w:p w:rsidR="008A1BD3" w:rsidRDefault="008A1BD3" w:rsidP="008A1BD3">
      <w:pPr>
        <w:sectPr w:rsidR="008A1BD3">
          <w:pgSz w:w="16840" w:h="11900"/>
          <w:pgMar w:top="0" w:right="640" w:bottom="382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8A1BD3" w:rsidRDefault="008A1BD3" w:rsidP="008A1BD3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5116"/>
        <w:gridCol w:w="528"/>
        <w:gridCol w:w="1104"/>
        <w:gridCol w:w="1140"/>
        <w:gridCol w:w="866"/>
        <w:gridCol w:w="3278"/>
        <w:gridCol w:w="1080"/>
        <w:gridCol w:w="1922"/>
      </w:tblGrid>
      <w:tr w:rsidR="008A1BD3" w:rsidTr="008A1BD3">
        <w:trPr>
          <w:trHeight w:hRule="exact" w:val="73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Default="008A1BD3" w:rsidP="008A1BD3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5.4.</w:t>
            </w:r>
          </w:p>
        </w:tc>
        <w:tc>
          <w:tcPr>
            <w:tcW w:w="5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Default="008A1BD3" w:rsidP="008A1BD3">
            <w:pPr>
              <w:autoSpaceDE w:val="0"/>
              <w:autoSpaceDN w:val="0"/>
              <w:spacing w:before="78" w:after="0" w:line="245" w:lineRule="auto"/>
              <w:ind w:left="72" w:right="144"/>
            </w:pPr>
            <w:r w:rsidRPr="00C62D15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Узоры и орнаменты, создаваемые людьми, и разнообразие их видов.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Орнаменты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геометрические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растительные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Default="008A1BD3" w:rsidP="008A1BD3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Default="008A1BD3" w:rsidP="008A1BD3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Default="008A1BD3" w:rsidP="008A1BD3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Default="008A1BD3" w:rsidP="008A1BD3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14.02.2023</w:t>
            </w:r>
          </w:p>
        </w:tc>
        <w:tc>
          <w:tcPr>
            <w:tcW w:w="3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Pr="00C62D15" w:rsidRDefault="008A1BD3" w:rsidP="008A1BD3">
            <w:pPr>
              <w:autoSpaceDE w:val="0"/>
              <w:autoSpaceDN w:val="0"/>
              <w:spacing w:before="78" w:after="0" w:line="247" w:lineRule="auto"/>
              <w:ind w:left="72" w:right="288"/>
              <w:rPr>
                <w:lang w:val="ru-RU"/>
              </w:rPr>
            </w:pPr>
            <w:r w:rsidRPr="00C62D1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Рассматривать орнаменты в круге, полосе, квадрате в соответствии с оформляемой предметной поверхностью;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Default="008A1BD3" w:rsidP="008A1BD3">
            <w:pPr>
              <w:autoSpaceDE w:val="0"/>
              <w:autoSpaceDN w:val="0"/>
              <w:spacing w:before="78" w:after="0" w:line="245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Default="008A1BD3" w:rsidP="008A1BD3">
            <w:pPr>
              <w:autoSpaceDE w:val="0"/>
              <w:autoSpaceDN w:val="0"/>
              <w:spacing w:before="78" w:after="0" w:line="245" w:lineRule="auto"/>
              <w:ind w:right="720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www.rusedu.info http\fcior.edu.ru</w:t>
            </w:r>
          </w:p>
        </w:tc>
      </w:tr>
      <w:tr w:rsidR="008A1BD3" w:rsidTr="008A1BD3">
        <w:trPr>
          <w:trHeight w:hRule="exact" w:val="73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Default="008A1BD3" w:rsidP="008A1BD3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5.5.</w:t>
            </w:r>
          </w:p>
        </w:tc>
        <w:tc>
          <w:tcPr>
            <w:tcW w:w="5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Pr="00C62D15" w:rsidRDefault="008A1BD3" w:rsidP="008A1BD3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 w:rsidRPr="00C62D15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Декоративная композиция в круге или полосе.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Default="008A1BD3" w:rsidP="008A1BD3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Default="008A1BD3" w:rsidP="008A1BD3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Default="008A1BD3" w:rsidP="008A1BD3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Default="008A1BD3" w:rsidP="008A1BD3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28.02.2023</w:t>
            </w:r>
          </w:p>
        </w:tc>
        <w:tc>
          <w:tcPr>
            <w:tcW w:w="3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Pr="00C62D15" w:rsidRDefault="008A1BD3" w:rsidP="008A1BD3">
            <w:pPr>
              <w:autoSpaceDE w:val="0"/>
              <w:autoSpaceDN w:val="0"/>
              <w:spacing w:before="78" w:after="0" w:line="247" w:lineRule="auto"/>
              <w:ind w:left="72" w:right="288"/>
              <w:rPr>
                <w:lang w:val="ru-RU"/>
              </w:rPr>
            </w:pPr>
            <w:r w:rsidRPr="00C62D1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Рассматривать орнаменты в круге, полосе, квадрате в соответствии с оформляемой предметной поверхностью;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Default="008A1BD3" w:rsidP="008A1BD3">
            <w:pPr>
              <w:autoSpaceDE w:val="0"/>
              <w:autoSpaceDN w:val="0"/>
              <w:spacing w:before="78" w:after="0" w:line="245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Default="008A1BD3" w:rsidP="008A1BD3">
            <w:pPr>
              <w:autoSpaceDE w:val="0"/>
              <w:autoSpaceDN w:val="0"/>
              <w:spacing w:before="78" w:after="0" w:line="245" w:lineRule="auto"/>
              <w:ind w:right="720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www.rusedu.info http\fcior.edu.ru</w:t>
            </w:r>
          </w:p>
        </w:tc>
      </w:tr>
      <w:tr w:rsidR="008A1BD3" w:rsidTr="008A1BD3">
        <w:trPr>
          <w:trHeight w:hRule="exact" w:val="131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Default="008A1BD3" w:rsidP="008A1BD3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5.6.</w:t>
            </w:r>
          </w:p>
        </w:tc>
        <w:tc>
          <w:tcPr>
            <w:tcW w:w="5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Pr="00C62D15" w:rsidRDefault="008A1BD3" w:rsidP="008A1BD3">
            <w:pPr>
              <w:autoSpaceDE w:val="0"/>
              <w:autoSpaceDN w:val="0"/>
              <w:spacing w:before="78" w:after="0" w:line="247" w:lineRule="auto"/>
              <w:ind w:left="72" w:right="144"/>
              <w:rPr>
                <w:lang w:val="ru-RU"/>
              </w:rPr>
            </w:pPr>
            <w:r w:rsidRPr="00C62D15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Орнамент, характерный для игрушек одного из наиболее известных народных художественных промыслов. Дымковская, </w:t>
            </w:r>
            <w:proofErr w:type="spellStart"/>
            <w:r w:rsidRPr="00C62D15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каргопольская</w:t>
            </w:r>
            <w:proofErr w:type="spellEnd"/>
            <w:r w:rsidRPr="00C62D15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 игрушка или по выбору учителя с учётом местных промыслов.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Default="008A1BD3" w:rsidP="008A1BD3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Default="008A1BD3" w:rsidP="008A1BD3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Default="008A1BD3" w:rsidP="008A1BD3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Default="008A1BD3" w:rsidP="008A1BD3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07.03.2023</w:t>
            </w:r>
          </w:p>
        </w:tc>
        <w:tc>
          <w:tcPr>
            <w:tcW w:w="3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Pr="00C62D15" w:rsidRDefault="008A1BD3" w:rsidP="008A1BD3">
            <w:pPr>
              <w:autoSpaceDE w:val="0"/>
              <w:autoSpaceDN w:val="0"/>
              <w:spacing w:before="78" w:after="0" w:line="252" w:lineRule="auto"/>
              <w:ind w:left="72" w:right="288"/>
              <w:rPr>
                <w:lang w:val="ru-RU"/>
              </w:rPr>
            </w:pPr>
            <w:r w:rsidRPr="00C62D1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Выполнить рисунок игрушки выбранного художественного промысла или, </w:t>
            </w:r>
            <w:r w:rsidRPr="00C62D15">
              <w:rPr>
                <w:lang w:val="ru-RU"/>
              </w:rPr>
              <w:br/>
            </w:r>
            <w:r w:rsidRPr="00C62D1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предварительно покрыв вылепленную игрушку белилами, нанести орнаменты на свою игрушку, сделанную по мотивам народного промысла;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Default="008A1BD3" w:rsidP="008A1BD3">
            <w:pPr>
              <w:autoSpaceDE w:val="0"/>
              <w:autoSpaceDN w:val="0"/>
              <w:spacing w:before="78" w:after="0" w:line="245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Default="008A1BD3" w:rsidP="008A1BD3">
            <w:pPr>
              <w:autoSpaceDE w:val="0"/>
              <w:autoSpaceDN w:val="0"/>
              <w:spacing w:before="78" w:after="0" w:line="245" w:lineRule="auto"/>
              <w:ind w:right="720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www.rusedu.info http\fcior.edu.ru</w:t>
            </w:r>
          </w:p>
        </w:tc>
      </w:tr>
      <w:tr w:rsidR="008A1BD3" w:rsidTr="008A1BD3">
        <w:trPr>
          <w:trHeight w:hRule="exact" w:val="54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Default="008A1BD3" w:rsidP="008A1BD3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5.7.</w:t>
            </w:r>
          </w:p>
        </w:tc>
        <w:tc>
          <w:tcPr>
            <w:tcW w:w="5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Default="008A1BD3" w:rsidP="008A1BD3">
            <w:pPr>
              <w:autoSpaceDE w:val="0"/>
              <w:autoSpaceDN w:val="0"/>
              <w:spacing w:before="76" w:after="0" w:line="245" w:lineRule="auto"/>
              <w:ind w:left="72" w:right="576"/>
            </w:pPr>
            <w:r w:rsidRPr="00C62D15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Оригами — создание игрушки для новогодней ёлки.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Приёмы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складывания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бумаги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Default="008A1BD3" w:rsidP="008A1BD3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Default="008A1BD3" w:rsidP="008A1BD3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Default="008A1BD3" w:rsidP="008A1BD3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Default="008A1BD3" w:rsidP="008A1BD3"/>
        </w:tc>
        <w:tc>
          <w:tcPr>
            <w:tcW w:w="3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Pr="00C62D15" w:rsidRDefault="008A1BD3" w:rsidP="008A1BD3">
            <w:pPr>
              <w:autoSpaceDE w:val="0"/>
              <w:autoSpaceDN w:val="0"/>
              <w:spacing w:before="76" w:after="0" w:line="245" w:lineRule="auto"/>
              <w:ind w:left="72" w:right="576"/>
              <w:rPr>
                <w:lang w:val="ru-RU"/>
              </w:rPr>
            </w:pPr>
            <w:r w:rsidRPr="00C62D1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Осваивать технику оригами, сложение несложных фигурок;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Default="008A1BD3" w:rsidP="008A1BD3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------------;</w:t>
            </w:r>
          </w:p>
        </w:tc>
        <w:tc>
          <w:tcPr>
            <w:tcW w:w="1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Default="008A1BD3" w:rsidP="008A1BD3">
            <w:pPr>
              <w:autoSpaceDE w:val="0"/>
              <w:autoSpaceDN w:val="0"/>
              <w:spacing w:before="76" w:after="0" w:line="245" w:lineRule="auto"/>
              <w:ind w:right="720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www.rusedu.info http\fcior.edu.ru</w:t>
            </w:r>
          </w:p>
        </w:tc>
      </w:tr>
      <w:tr w:rsidR="008A1BD3" w:rsidTr="008A1BD3">
        <w:trPr>
          <w:trHeight w:hRule="exact" w:val="54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Default="008A1BD3" w:rsidP="008A1BD3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5.8.</w:t>
            </w:r>
          </w:p>
        </w:tc>
        <w:tc>
          <w:tcPr>
            <w:tcW w:w="5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Pr="00C62D15" w:rsidRDefault="008A1BD3" w:rsidP="008A1BD3">
            <w:pPr>
              <w:autoSpaceDE w:val="0"/>
              <w:autoSpaceDN w:val="0"/>
              <w:spacing w:before="76" w:after="0" w:line="233" w:lineRule="auto"/>
              <w:ind w:left="72"/>
              <w:rPr>
                <w:lang w:val="ru-RU"/>
              </w:rPr>
            </w:pPr>
            <w:r w:rsidRPr="00C62D15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Форма и украшение бытовых предметов.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Default="008A1BD3" w:rsidP="008A1BD3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Default="008A1BD3" w:rsidP="008A1BD3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Default="008A1BD3" w:rsidP="008A1BD3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Default="008A1BD3" w:rsidP="008A1BD3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14.03.2023</w:t>
            </w:r>
          </w:p>
        </w:tc>
        <w:tc>
          <w:tcPr>
            <w:tcW w:w="3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Pr="00C62D15" w:rsidRDefault="008A1BD3" w:rsidP="008A1BD3">
            <w:pPr>
              <w:autoSpaceDE w:val="0"/>
              <w:autoSpaceDN w:val="0"/>
              <w:spacing w:before="76" w:after="0" w:line="245" w:lineRule="auto"/>
              <w:ind w:left="72"/>
              <w:rPr>
                <w:lang w:val="ru-RU"/>
              </w:rPr>
            </w:pPr>
            <w:r w:rsidRPr="00C62D1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Осваивать навыки работы с бумагой, </w:t>
            </w:r>
            <w:r w:rsidRPr="00C62D15">
              <w:rPr>
                <w:lang w:val="ru-RU"/>
              </w:rPr>
              <w:br/>
            </w:r>
            <w:r w:rsidRPr="00C62D1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ножницами, клеем, подручными материалами;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Default="008A1BD3" w:rsidP="008A1BD3">
            <w:pPr>
              <w:autoSpaceDE w:val="0"/>
              <w:autoSpaceDN w:val="0"/>
              <w:spacing w:before="76" w:after="0" w:line="245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Default="008A1BD3" w:rsidP="008A1BD3">
            <w:pPr>
              <w:autoSpaceDE w:val="0"/>
              <w:autoSpaceDN w:val="0"/>
              <w:spacing w:before="76" w:after="0" w:line="245" w:lineRule="auto"/>
              <w:ind w:right="720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www.rusedu.info http\fcior.edu.ru</w:t>
            </w:r>
          </w:p>
        </w:tc>
      </w:tr>
      <w:tr w:rsidR="008A1BD3" w:rsidRPr="008A1BD3" w:rsidTr="008A1BD3">
        <w:trPr>
          <w:trHeight w:hRule="exact" w:val="92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Default="008A1BD3" w:rsidP="008A1BD3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5.9.</w:t>
            </w:r>
          </w:p>
        </w:tc>
        <w:tc>
          <w:tcPr>
            <w:tcW w:w="5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Pr="00C62D15" w:rsidRDefault="008A1BD3" w:rsidP="008A1BD3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 w:rsidRPr="00C62D15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Приёмы </w:t>
            </w:r>
            <w:proofErr w:type="spellStart"/>
            <w:r w:rsidRPr="00C62D15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бумагопластики</w:t>
            </w:r>
            <w:proofErr w:type="spellEnd"/>
            <w:r w:rsidRPr="00C62D15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. Сумка или упаковка и её декор.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Default="008A1BD3" w:rsidP="008A1BD3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Default="008A1BD3" w:rsidP="008A1BD3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Default="008A1BD3" w:rsidP="008A1BD3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Default="008A1BD3" w:rsidP="008A1BD3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21.03.2023</w:t>
            </w:r>
          </w:p>
        </w:tc>
        <w:tc>
          <w:tcPr>
            <w:tcW w:w="3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Pr="00C62D15" w:rsidRDefault="008A1BD3" w:rsidP="008A1BD3">
            <w:pPr>
              <w:autoSpaceDE w:val="0"/>
              <w:autoSpaceDN w:val="0"/>
              <w:spacing w:before="78" w:after="0" w:line="250" w:lineRule="auto"/>
              <w:ind w:left="72" w:right="576"/>
              <w:rPr>
                <w:lang w:val="ru-RU"/>
              </w:rPr>
            </w:pPr>
            <w:r w:rsidRPr="00C62D1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Осваивать технику оригами, сложение несложных фигурок; </w:t>
            </w:r>
            <w:r w:rsidRPr="00C62D15">
              <w:rPr>
                <w:lang w:val="ru-RU"/>
              </w:rPr>
              <w:br/>
            </w:r>
            <w:r w:rsidRPr="00C62D1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Узнавать о работе художника по </w:t>
            </w:r>
            <w:r w:rsidRPr="00C62D15">
              <w:rPr>
                <w:lang w:val="ru-RU"/>
              </w:rPr>
              <w:br/>
            </w:r>
            <w:r w:rsidRPr="00C62D1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изготовлению бытовых вещей;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Pr="00C62D15" w:rsidRDefault="008A1BD3" w:rsidP="008A1BD3">
            <w:pPr>
              <w:rPr>
                <w:lang w:val="ru-RU"/>
              </w:rPr>
            </w:pPr>
          </w:p>
        </w:tc>
        <w:tc>
          <w:tcPr>
            <w:tcW w:w="1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Pr="00C62D15" w:rsidRDefault="008A1BD3" w:rsidP="008A1BD3">
            <w:pPr>
              <w:autoSpaceDE w:val="0"/>
              <w:autoSpaceDN w:val="0"/>
              <w:spacing w:before="78" w:after="0" w:line="245" w:lineRule="auto"/>
              <w:ind w:right="720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C62D1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rusedu</w:t>
            </w:r>
            <w:proofErr w:type="spellEnd"/>
            <w:r w:rsidRPr="00C62D1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info</w:t>
            </w:r>
            <w:r w:rsidRPr="00C62D1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C62D1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\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fcior</w:t>
            </w:r>
            <w:proofErr w:type="spellEnd"/>
            <w:r w:rsidRPr="00C62D1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proofErr w:type="spellEnd"/>
            <w:r w:rsidRPr="00C62D1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</w:p>
        </w:tc>
      </w:tr>
      <w:tr w:rsidR="008A1BD3" w:rsidTr="008A1BD3">
        <w:trPr>
          <w:trHeight w:hRule="exact" w:val="348"/>
        </w:trPr>
        <w:tc>
          <w:tcPr>
            <w:tcW w:w="5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Default="008A1BD3" w:rsidP="008A1BD3">
            <w:pPr>
              <w:autoSpaceDE w:val="0"/>
              <w:autoSpaceDN w:val="0"/>
              <w:spacing w:before="7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модулю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5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Default="008A1BD3" w:rsidP="008A1BD3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6</w:t>
            </w:r>
          </w:p>
        </w:tc>
        <w:tc>
          <w:tcPr>
            <w:tcW w:w="939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Default="008A1BD3" w:rsidP="008A1BD3"/>
        </w:tc>
      </w:tr>
      <w:tr w:rsidR="008A1BD3" w:rsidTr="008A1BD3">
        <w:trPr>
          <w:trHeight w:hRule="exact" w:val="470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Default="008A1BD3" w:rsidP="008A1BD3">
            <w:pPr>
              <w:autoSpaceDE w:val="0"/>
              <w:autoSpaceDN w:val="0"/>
              <w:spacing w:before="7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Модуль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6.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Архитектура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</w:p>
        </w:tc>
      </w:tr>
      <w:tr w:rsidR="008A1BD3" w:rsidTr="008A1BD3">
        <w:trPr>
          <w:trHeight w:hRule="exact" w:val="111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Default="008A1BD3" w:rsidP="008A1BD3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6.1.</w:t>
            </w:r>
          </w:p>
        </w:tc>
        <w:tc>
          <w:tcPr>
            <w:tcW w:w="5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Pr="00C62D15" w:rsidRDefault="008A1BD3" w:rsidP="008A1BD3">
            <w:pPr>
              <w:autoSpaceDE w:val="0"/>
              <w:autoSpaceDN w:val="0"/>
              <w:spacing w:before="76" w:after="0" w:line="250" w:lineRule="auto"/>
              <w:ind w:left="72" w:right="144"/>
              <w:rPr>
                <w:lang w:val="ru-RU"/>
              </w:rPr>
            </w:pPr>
            <w:r w:rsidRPr="00C62D15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Наблюдение разнообразия архитектурных построек в окружающем мире по фотографиям, обсуждение их особенностей и составных частей зданий.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Default="008A1BD3" w:rsidP="008A1BD3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Default="008A1BD3" w:rsidP="008A1BD3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Default="008A1BD3" w:rsidP="008A1BD3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Default="008A1BD3" w:rsidP="008A1BD3"/>
        </w:tc>
        <w:tc>
          <w:tcPr>
            <w:tcW w:w="3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Pr="00C62D15" w:rsidRDefault="008A1BD3" w:rsidP="008A1BD3">
            <w:pPr>
              <w:autoSpaceDE w:val="0"/>
              <w:autoSpaceDN w:val="0"/>
              <w:spacing w:before="76" w:after="0" w:line="252" w:lineRule="auto"/>
              <w:ind w:left="72"/>
              <w:rPr>
                <w:lang w:val="ru-RU"/>
              </w:rPr>
            </w:pPr>
            <w:r w:rsidRPr="00C62D1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Рассматривать и сравнивать различные здания в окружающем мире (по фотографиям); </w:t>
            </w:r>
            <w:r w:rsidRPr="00C62D15">
              <w:rPr>
                <w:lang w:val="ru-RU"/>
              </w:rPr>
              <w:br/>
            </w:r>
            <w:r w:rsidRPr="00C62D1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Анализировать и характеризовать </w:t>
            </w:r>
            <w:r w:rsidRPr="00C62D15">
              <w:rPr>
                <w:lang w:val="ru-RU"/>
              </w:rPr>
              <w:br/>
            </w:r>
            <w:r w:rsidRPr="00C62D1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особенности и составные части </w:t>
            </w:r>
            <w:r w:rsidRPr="00C62D15">
              <w:rPr>
                <w:lang w:val="ru-RU"/>
              </w:rPr>
              <w:br/>
            </w:r>
            <w:r w:rsidRPr="00C62D1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рассматриваемых зданий;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Default="008A1BD3" w:rsidP="008A1BD3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-------------;</w:t>
            </w:r>
          </w:p>
        </w:tc>
        <w:tc>
          <w:tcPr>
            <w:tcW w:w="1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Default="008A1BD3" w:rsidP="008A1BD3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--</w:t>
            </w:r>
          </w:p>
        </w:tc>
      </w:tr>
      <w:tr w:rsidR="008A1BD3" w:rsidTr="008A1BD3">
        <w:trPr>
          <w:trHeight w:hRule="exact" w:val="169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Default="008A1BD3" w:rsidP="008A1BD3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6.2.</w:t>
            </w:r>
          </w:p>
        </w:tc>
        <w:tc>
          <w:tcPr>
            <w:tcW w:w="5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Pr="00C62D15" w:rsidRDefault="008A1BD3" w:rsidP="008A1BD3">
            <w:pPr>
              <w:autoSpaceDE w:val="0"/>
              <w:autoSpaceDN w:val="0"/>
              <w:spacing w:before="76" w:after="0" w:line="250" w:lineRule="auto"/>
              <w:ind w:left="72" w:right="144"/>
              <w:rPr>
                <w:lang w:val="ru-RU"/>
              </w:rPr>
            </w:pPr>
            <w:r w:rsidRPr="00C62D15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Освоение приёмов конструирования из бумаги. Складывание объёмных простых геометрических тел. Овладение приёмами склеивания деталей, надрезания, вырезания деталей, использование приёмов симметрии.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Default="008A1BD3" w:rsidP="008A1BD3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Default="008A1BD3" w:rsidP="008A1BD3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Default="008A1BD3" w:rsidP="008A1BD3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Default="008A1BD3" w:rsidP="008A1BD3"/>
        </w:tc>
        <w:tc>
          <w:tcPr>
            <w:tcW w:w="3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Pr="00C62D15" w:rsidRDefault="008A1BD3" w:rsidP="008A1BD3">
            <w:pPr>
              <w:autoSpaceDE w:val="0"/>
              <w:autoSpaceDN w:val="0"/>
              <w:spacing w:before="76" w:after="0" w:line="254" w:lineRule="auto"/>
              <w:ind w:left="72"/>
              <w:rPr>
                <w:lang w:val="ru-RU"/>
              </w:rPr>
            </w:pPr>
            <w:r w:rsidRPr="00C62D1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Выполнить рисунок придуманного дома на основе полученных впечатлений (техника работы может быть любой, </w:t>
            </w:r>
            <w:proofErr w:type="gramStart"/>
            <w:r w:rsidRPr="00C62D1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например</w:t>
            </w:r>
            <w:proofErr w:type="gramEnd"/>
            <w:r w:rsidRPr="00C62D1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с </w:t>
            </w:r>
            <w:r w:rsidRPr="00C62D15">
              <w:rPr>
                <w:lang w:val="ru-RU"/>
              </w:rPr>
              <w:br/>
            </w:r>
            <w:r w:rsidRPr="00C62D1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помощью мелких печаток); </w:t>
            </w:r>
            <w:r w:rsidRPr="00C62D15">
              <w:rPr>
                <w:lang w:val="ru-RU"/>
              </w:rPr>
              <w:br/>
            </w:r>
            <w:r w:rsidRPr="00C62D1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Осваивать приёмы складывания объёмных простых геометрических тел из бумаги </w:t>
            </w:r>
            <w:r w:rsidRPr="00C62D15">
              <w:rPr>
                <w:lang w:val="ru-RU"/>
              </w:rPr>
              <w:br/>
            </w:r>
            <w:r w:rsidRPr="00C62D1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(параллелепипед, конус, пирамида) в качестве основы для домиков;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Default="008A1BD3" w:rsidP="008A1BD3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-----------;</w:t>
            </w:r>
          </w:p>
        </w:tc>
        <w:tc>
          <w:tcPr>
            <w:tcW w:w="1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Default="008A1BD3" w:rsidP="008A1BD3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--</w:t>
            </w:r>
          </w:p>
        </w:tc>
      </w:tr>
      <w:tr w:rsidR="008A1BD3" w:rsidTr="008A1BD3">
        <w:trPr>
          <w:trHeight w:hRule="exact" w:val="73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Default="008A1BD3" w:rsidP="008A1BD3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6.3.</w:t>
            </w:r>
          </w:p>
        </w:tc>
        <w:tc>
          <w:tcPr>
            <w:tcW w:w="5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Pr="00C62D15" w:rsidRDefault="008A1BD3" w:rsidP="008A1BD3">
            <w:pPr>
              <w:autoSpaceDE w:val="0"/>
              <w:autoSpaceDN w:val="0"/>
              <w:spacing w:before="78" w:after="0" w:line="245" w:lineRule="auto"/>
              <w:ind w:left="72"/>
              <w:rPr>
                <w:lang w:val="ru-RU"/>
              </w:rPr>
            </w:pPr>
            <w:r w:rsidRPr="00C62D15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Макетирование (или создание аппликации) пространственной среды сказочного города из бумаги, картона или пластилина.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Default="008A1BD3" w:rsidP="008A1BD3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Default="008A1BD3" w:rsidP="008A1BD3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Default="008A1BD3" w:rsidP="008A1BD3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Default="008A1BD3" w:rsidP="008A1BD3"/>
        </w:tc>
        <w:tc>
          <w:tcPr>
            <w:tcW w:w="3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Pr="00C62D15" w:rsidRDefault="008A1BD3" w:rsidP="008A1BD3">
            <w:pPr>
              <w:autoSpaceDE w:val="0"/>
              <w:autoSpaceDN w:val="0"/>
              <w:spacing w:before="78" w:after="0" w:line="247" w:lineRule="auto"/>
              <w:ind w:left="72" w:right="162"/>
              <w:jc w:val="both"/>
              <w:rPr>
                <w:lang w:val="ru-RU"/>
              </w:rPr>
            </w:pPr>
            <w:r w:rsidRPr="00C62D1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Макетировать в игровой форме пространство сказочного городка (или построить городок в виде объёмной аппликации);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Default="008A1BD3" w:rsidP="008A1BD3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----;</w:t>
            </w:r>
          </w:p>
        </w:tc>
        <w:tc>
          <w:tcPr>
            <w:tcW w:w="1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Default="008A1BD3" w:rsidP="008A1BD3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--</w:t>
            </w:r>
          </w:p>
        </w:tc>
      </w:tr>
      <w:tr w:rsidR="008A1BD3" w:rsidTr="008A1BD3">
        <w:trPr>
          <w:trHeight w:hRule="exact" w:val="348"/>
        </w:trPr>
        <w:tc>
          <w:tcPr>
            <w:tcW w:w="5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Default="008A1BD3" w:rsidP="008A1BD3">
            <w:pPr>
              <w:autoSpaceDE w:val="0"/>
              <w:autoSpaceDN w:val="0"/>
              <w:spacing w:before="76" w:after="0" w:line="233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модулю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6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Default="008A1BD3" w:rsidP="008A1BD3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939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Default="008A1BD3" w:rsidP="008A1BD3"/>
        </w:tc>
      </w:tr>
      <w:tr w:rsidR="008A1BD3" w:rsidTr="008A1BD3">
        <w:trPr>
          <w:trHeight w:hRule="exact" w:val="32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Default="008A1BD3" w:rsidP="008A1BD3">
            <w:pPr>
              <w:autoSpaceDE w:val="0"/>
              <w:autoSpaceDN w:val="0"/>
              <w:spacing w:before="76" w:after="0" w:line="233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Модуль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7.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Восприятие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произведений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искусства</w:t>
            </w:r>
            <w:proofErr w:type="spellEnd"/>
          </w:p>
        </w:tc>
      </w:tr>
    </w:tbl>
    <w:p w:rsidR="008A1BD3" w:rsidRDefault="008A1BD3" w:rsidP="008A1BD3">
      <w:pPr>
        <w:autoSpaceDE w:val="0"/>
        <w:autoSpaceDN w:val="0"/>
        <w:spacing w:after="0" w:line="14" w:lineRule="exact"/>
      </w:pPr>
    </w:p>
    <w:p w:rsidR="008A1BD3" w:rsidRDefault="008A1BD3" w:rsidP="008A1BD3">
      <w:pPr>
        <w:sectPr w:rsidR="008A1BD3">
          <w:pgSz w:w="16840" w:h="11900"/>
          <w:pgMar w:top="284" w:right="640" w:bottom="742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8A1BD3" w:rsidRDefault="008A1BD3" w:rsidP="008A1BD3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5116"/>
        <w:gridCol w:w="528"/>
        <w:gridCol w:w="1104"/>
        <w:gridCol w:w="1140"/>
        <w:gridCol w:w="866"/>
        <w:gridCol w:w="3278"/>
        <w:gridCol w:w="1080"/>
        <w:gridCol w:w="1922"/>
      </w:tblGrid>
      <w:tr w:rsidR="008A1BD3" w:rsidTr="008A1BD3">
        <w:trPr>
          <w:trHeight w:hRule="exact" w:val="198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Default="008A1BD3" w:rsidP="008A1BD3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7.1.</w:t>
            </w:r>
          </w:p>
        </w:tc>
        <w:tc>
          <w:tcPr>
            <w:tcW w:w="5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Pr="00C62D15" w:rsidRDefault="008A1BD3" w:rsidP="008A1BD3">
            <w:pPr>
              <w:autoSpaceDE w:val="0"/>
              <w:autoSpaceDN w:val="0"/>
              <w:spacing w:before="78" w:after="0" w:line="245" w:lineRule="auto"/>
              <w:ind w:left="72" w:right="720"/>
              <w:rPr>
                <w:lang w:val="ru-RU"/>
              </w:rPr>
            </w:pPr>
            <w:r w:rsidRPr="00C62D15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Восприятие произведений детского творчества. Обсуждение сюжетного и эмоционального содержания детских работ.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Default="008A1BD3" w:rsidP="008A1BD3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Default="008A1BD3" w:rsidP="008A1BD3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Default="008A1BD3" w:rsidP="008A1BD3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Default="008A1BD3" w:rsidP="008A1BD3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04.04.2023</w:t>
            </w:r>
          </w:p>
        </w:tc>
        <w:tc>
          <w:tcPr>
            <w:tcW w:w="3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Pr="00C62D15" w:rsidRDefault="008A1BD3" w:rsidP="008A1BD3">
            <w:pPr>
              <w:autoSpaceDE w:val="0"/>
              <w:autoSpaceDN w:val="0"/>
              <w:spacing w:before="78" w:after="0" w:line="254" w:lineRule="auto"/>
              <w:ind w:left="72"/>
              <w:rPr>
                <w:lang w:val="ru-RU"/>
              </w:rPr>
            </w:pPr>
            <w:r w:rsidRPr="00C62D1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Наблюдать, разглядывать, анализировать </w:t>
            </w:r>
            <w:r w:rsidRPr="00C62D15">
              <w:rPr>
                <w:lang w:val="ru-RU"/>
              </w:rPr>
              <w:br/>
            </w:r>
            <w:r w:rsidRPr="00C62D1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детские работы с позиций их содержания и сюжета, настроения, расположения на листе, цветового содержания, соответствия учебной задаче, поставленной учителем; </w:t>
            </w:r>
            <w:r w:rsidRPr="00C62D15">
              <w:rPr>
                <w:lang w:val="ru-RU"/>
              </w:rPr>
              <w:br/>
            </w:r>
            <w:r w:rsidRPr="00C62D1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Приобретать опыт эстетического наблюдения природы на основе эмоциональных </w:t>
            </w:r>
            <w:r w:rsidRPr="00C62D15">
              <w:rPr>
                <w:lang w:val="ru-RU"/>
              </w:rPr>
              <w:br/>
            </w:r>
            <w:r w:rsidRPr="00C62D1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впечатлений и с учётом визуальной установки учителя;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Default="008A1BD3" w:rsidP="008A1BD3">
            <w:pPr>
              <w:autoSpaceDE w:val="0"/>
              <w:autoSpaceDN w:val="0"/>
              <w:spacing w:before="78" w:after="0" w:line="245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Default="008A1BD3" w:rsidP="008A1BD3">
            <w:pPr>
              <w:autoSpaceDE w:val="0"/>
              <w:autoSpaceDN w:val="0"/>
              <w:spacing w:before="78" w:after="0" w:line="25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www.openclass.ru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http\school-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collection.edu.ru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http://www.art.september.ru</w:t>
            </w:r>
          </w:p>
        </w:tc>
      </w:tr>
      <w:tr w:rsidR="008A1BD3" w:rsidTr="008A1BD3">
        <w:trPr>
          <w:trHeight w:hRule="exact" w:val="150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Default="008A1BD3" w:rsidP="008A1BD3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7.2.</w:t>
            </w:r>
          </w:p>
        </w:tc>
        <w:tc>
          <w:tcPr>
            <w:tcW w:w="5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Pr="00C62D15" w:rsidRDefault="008A1BD3" w:rsidP="008A1BD3">
            <w:pPr>
              <w:autoSpaceDE w:val="0"/>
              <w:autoSpaceDN w:val="0"/>
              <w:spacing w:before="76" w:after="0" w:line="250" w:lineRule="auto"/>
              <w:ind w:left="72" w:right="144"/>
              <w:rPr>
                <w:lang w:val="ru-RU"/>
              </w:rPr>
            </w:pPr>
            <w:r w:rsidRPr="00C62D15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Художественное наблюдение окружающего мира (мира природы) и предметной среды жизни человека в зависимости от поставленной аналитической и эстетической задачи наблюдения (установки).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Default="008A1BD3" w:rsidP="008A1BD3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Default="008A1BD3" w:rsidP="008A1BD3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Default="008A1BD3" w:rsidP="008A1BD3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Default="008A1BD3" w:rsidP="008A1BD3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11.04.2023</w:t>
            </w:r>
          </w:p>
        </w:tc>
        <w:tc>
          <w:tcPr>
            <w:tcW w:w="3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Pr="00C62D15" w:rsidRDefault="008A1BD3" w:rsidP="008A1BD3">
            <w:pPr>
              <w:autoSpaceDE w:val="0"/>
              <w:autoSpaceDN w:val="0"/>
              <w:spacing w:before="76" w:after="0" w:line="254" w:lineRule="auto"/>
              <w:ind w:left="72"/>
              <w:rPr>
                <w:lang w:val="ru-RU"/>
              </w:rPr>
            </w:pPr>
            <w:r w:rsidRPr="00C62D1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Приобретать опыт художественного </w:t>
            </w:r>
            <w:r w:rsidRPr="00C62D15">
              <w:rPr>
                <w:lang w:val="ru-RU"/>
              </w:rPr>
              <w:br/>
            </w:r>
            <w:r w:rsidRPr="00C62D1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наблюдения предметной среды жизни </w:t>
            </w:r>
            <w:r w:rsidRPr="00C62D15">
              <w:rPr>
                <w:lang w:val="ru-RU"/>
              </w:rPr>
              <w:br/>
            </w:r>
            <w:r w:rsidRPr="00C62D1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человека в зависимости от поставленной </w:t>
            </w:r>
            <w:r w:rsidRPr="00C62D15">
              <w:rPr>
                <w:lang w:val="ru-RU"/>
              </w:rPr>
              <w:br/>
            </w:r>
            <w:r w:rsidRPr="00C62D1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аналитической и эстетической задачи </w:t>
            </w:r>
            <w:r w:rsidRPr="00C62D15">
              <w:rPr>
                <w:lang w:val="ru-RU"/>
              </w:rPr>
              <w:br/>
            </w:r>
            <w:r w:rsidRPr="00C62D1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(установки); </w:t>
            </w:r>
            <w:r w:rsidRPr="00C62D15">
              <w:rPr>
                <w:lang w:val="ru-RU"/>
              </w:rPr>
              <w:br/>
            </w:r>
            <w:r w:rsidRPr="00C62D1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Осваивать опыт восприятия и аналитического наблюдения архитектурных построек;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Default="008A1BD3" w:rsidP="008A1BD3">
            <w:pPr>
              <w:autoSpaceDE w:val="0"/>
              <w:autoSpaceDN w:val="0"/>
              <w:spacing w:before="76" w:after="0" w:line="245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Default="008A1BD3" w:rsidP="008A1BD3">
            <w:pPr>
              <w:autoSpaceDE w:val="0"/>
              <w:autoSpaceDN w:val="0"/>
              <w:spacing w:before="76" w:after="0" w:line="25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www.openclass.ru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http\school-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collection.edu.ru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http://www.art.september.ru</w:t>
            </w:r>
          </w:p>
        </w:tc>
      </w:tr>
      <w:tr w:rsidR="008A1BD3" w:rsidTr="008A1BD3">
        <w:trPr>
          <w:trHeight w:hRule="exact" w:val="92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Default="008A1BD3" w:rsidP="008A1BD3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7.3.</w:t>
            </w:r>
          </w:p>
        </w:tc>
        <w:tc>
          <w:tcPr>
            <w:tcW w:w="5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Pr="00C62D15" w:rsidRDefault="008A1BD3" w:rsidP="008A1BD3">
            <w:pPr>
              <w:autoSpaceDE w:val="0"/>
              <w:autoSpaceDN w:val="0"/>
              <w:spacing w:before="78" w:after="0" w:line="247" w:lineRule="auto"/>
              <w:ind w:left="72" w:right="432"/>
              <w:rPr>
                <w:lang w:val="ru-RU"/>
              </w:rPr>
            </w:pPr>
            <w:r w:rsidRPr="00C62D15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Рассматривание иллюстраций к детским книгам на основе содержательных установок учителя в соответствии с изучаемой темой.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Default="008A1BD3" w:rsidP="008A1BD3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Default="008A1BD3" w:rsidP="008A1BD3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Default="008A1BD3" w:rsidP="008A1BD3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Default="008A1BD3" w:rsidP="008A1BD3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18.04.2023</w:t>
            </w:r>
          </w:p>
        </w:tc>
        <w:tc>
          <w:tcPr>
            <w:tcW w:w="3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Pr="00C62D15" w:rsidRDefault="008A1BD3" w:rsidP="008A1BD3">
            <w:pPr>
              <w:autoSpaceDE w:val="0"/>
              <w:autoSpaceDN w:val="0"/>
              <w:spacing w:before="78" w:after="0" w:line="247" w:lineRule="auto"/>
              <w:ind w:left="72"/>
              <w:rPr>
                <w:lang w:val="ru-RU"/>
              </w:rPr>
            </w:pPr>
            <w:r w:rsidRPr="00C62D1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Осваивать опыт восприятия художественных иллюстраций в детских книгах в соответствии с учебной установкой;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Default="008A1BD3" w:rsidP="008A1BD3">
            <w:pPr>
              <w:autoSpaceDE w:val="0"/>
              <w:autoSpaceDN w:val="0"/>
              <w:spacing w:before="78" w:after="0" w:line="245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Default="008A1BD3" w:rsidP="008A1BD3">
            <w:pPr>
              <w:autoSpaceDE w:val="0"/>
              <w:autoSpaceDN w:val="0"/>
              <w:spacing w:before="78" w:after="0" w:line="25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www.openclass.ru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http\school-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collection.edu.ru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http://www.art.september.ru</w:t>
            </w:r>
          </w:p>
        </w:tc>
      </w:tr>
      <w:tr w:rsidR="008A1BD3" w:rsidTr="008A1BD3">
        <w:trPr>
          <w:trHeight w:hRule="exact" w:val="92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Default="008A1BD3" w:rsidP="008A1BD3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7.4.</w:t>
            </w:r>
          </w:p>
        </w:tc>
        <w:tc>
          <w:tcPr>
            <w:tcW w:w="5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Default="008A1BD3" w:rsidP="008A1BD3">
            <w:pPr>
              <w:autoSpaceDE w:val="0"/>
              <w:autoSpaceDN w:val="0"/>
              <w:spacing w:before="7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Знакомство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с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живописной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картиной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Default="008A1BD3" w:rsidP="008A1BD3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Default="008A1BD3" w:rsidP="008A1BD3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Default="008A1BD3" w:rsidP="008A1BD3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Default="008A1BD3" w:rsidP="008A1BD3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25.04.2023</w:t>
            </w:r>
          </w:p>
        </w:tc>
        <w:tc>
          <w:tcPr>
            <w:tcW w:w="3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Pr="00C62D15" w:rsidRDefault="008A1BD3" w:rsidP="008A1BD3">
            <w:pPr>
              <w:autoSpaceDE w:val="0"/>
              <w:autoSpaceDN w:val="0"/>
              <w:spacing w:before="78" w:after="0" w:line="247" w:lineRule="auto"/>
              <w:ind w:left="72" w:right="432"/>
              <w:rPr>
                <w:lang w:val="ru-RU"/>
              </w:rPr>
            </w:pPr>
            <w:r w:rsidRPr="00C62D1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Приобретать опыт специально </w:t>
            </w:r>
            <w:r w:rsidRPr="00C62D15">
              <w:rPr>
                <w:lang w:val="ru-RU"/>
              </w:rPr>
              <w:br/>
            </w:r>
            <w:r w:rsidRPr="00C62D1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организованного общения со станковой картиной;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Default="008A1BD3" w:rsidP="008A1BD3">
            <w:pPr>
              <w:autoSpaceDE w:val="0"/>
              <w:autoSpaceDN w:val="0"/>
              <w:spacing w:before="78" w:after="0" w:line="245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Default="008A1BD3" w:rsidP="008A1BD3">
            <w:pPr>
              <w:autoSpaceDE w:val="0"/>
              <w:autoSpaceDN w:val="0"/>
              <w:spacing w:before="78" w:after="0" w:line="25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www.openclass.ru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http\school-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collection.edu.ru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http://www.art.september.ru</w:t>
            </w:r>
          </w:p>
        </w:tc>
      </w:tr>
      <w:tr w:rsidR="008A1BD3" w:rsidTr="008A1BD3">
        <w:trPr>
          <w:trHeight w:hRule="exact" w:val="92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Default="008A1BD3" w:rsidP="008A1BD3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7.5.</w:t>
            </w:r>
          </w:p>
        </w:tc>
        <w:tc>
          <w:tcPr>
            <w:tcW w:w="5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Pr="00C62D15" w:rsidRDefault="008A1BD3" w:rsidP="008A1BD3">
            <w:pPr>
              <w:autoSpaceDE w:val="0"/>
              <w:autoSpaceDN w:val="0"/>
              <w:spacing w:before="78" w:after="0" w:line="245" w:lineRule="auto"/>
              <w:ind w:left="72" w:right="432"/>
              <w:rPr>
                <w:lang w:val="ru-RU"/>
              </w:rPr>
            </w:pPr>
            <w:r w:rsidRPr="00C62D15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Обсуждение произведений с ярко выраженным эмоциональным настроением или со сказочным сюжетом. Произведения В. М.</w:t>
            </w:r>
          </w:p>
          <w:p w:rsidR="008A1BD3" w:rsidRPr="00C62D15" w:rsidRDefault="008A1BD3" w:rsidP="008A1BD3">
            <w:pPr>
              <w:autoSpaceDE w:val="0"/>
              <w:autoSpaceDN w:val="0"/>
              <w:spacing w:before="18" w:after="0" w:line="233" w:lineRule="auto"/>
              <w:jc w:val="center"/>
              <w:rPr>
                <w:lang w:val="ru-RU"/>
              </w:rPr>
            </w:pPr>
            <w:r w:rsidRPr="00C62D15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Васнецова, М. А. Врубеля и других художников (по выбору учителя).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Default="008A1BD3" w:rsidP="008A1BD3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Default="008A1BD3" w:rsidP="008A1BD3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Default="008A1BD3" w:rsidP="008A1BD3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Default="008A1BD3" w:rsidP="008A1BD3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02.05.2023</w:t>
            </w:r>
          </w:p>
        </w:tc>
        <w:tc>
          <w:tcPr>
            <w:tcW w:w="3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Pr="00C62D15" w:rsidRDefault="008A1BD3" w:rsidP="008A1BD3">
            <w:pPr>
              <w:autoSpaceDE w:val="0"/>
              <w:autoSpaceDN w:val="0"/>
              <w:spacing w:before="78" w:after="0" w:line="245" w:lineRule="auto"/>
              <w:ind w:left="72" w:right="432"/>
              <w:rPr>
                <w:lang w:val="ru-RU"/>
              </w:rPr>
            </w:pPr>
            <w:r w:rsidRPr="00C62D1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Знать основные произведения изучаемых художников;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Default="008A1BD3" w:rsidP="008A1BD3">
            <w:pPr>
              <w:autoSpaceDE w:val="0"/>
              <w:autoSpaceDN w:val="0"/>
              <w:spacing w:before="78" w:after="0" w:line="245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Default="008A1BD3" w:rsidP="008A1BD3">
            <w:pPr>
              <w:autoSpaceDE w:val="0"/>
              <w:autoSpaceDN w:val="0"/>
              <w:spacing w:before="78" w:after="0" w:line="25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www.openclass.ru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http\school-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collection.edu.ru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http://www.art.september.ru</w:t>
            </w:r>
          </w:p>
        </w:tc>
      </w:tr>
      <w:tr w:rsidR="008A1BD3" w:rsidTr="008A1BD3">
        <w:trPr>
          <w:trHeight w:hRule="exact" w:val="92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Default="008A1BD3" w:rsidP="008A1BD3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7.6.</w:t>
            </w:r>
          </w:p>
        </w:tc>
        <w:tc>
          <w:tcPr>
            <w:tcW w:w="5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Pr="00C62D15" w:rsidRDefault="008A1BD3" w:rsidP="008A1BD3">
            <w:pPr>
              <w:autoSpaceDE w:val="0"/>
              <w:autoSpaceDN w:val="0"/>
              <w:spacing w:before="76" w:after="0" w:line="245" w:lineRule="auto"/>
              <w:ind w:left="72" w:right="576"/>
              <w:rPr>
                <w:lang w:val="ru-RU"/>
              </w:rPr>
            </w:pPr>
            <w:r w:rsidRPr="00C62D15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Художник и зритель. Освоение зрительских умений на основе получаемых знаний и творческих установок наблюдения.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Default="008A1BD3" w:rsidP="008A1BD3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Default="008A1BD3" w:rsidP="008A1BD3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Default="008A1BD3" w:rsidP="008A1BD3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Default="008A1BD3" w:rsidP="008A1BD3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09.05.2023</w:t>
            </w:r>
          </w:p>
        </w:tc>
        <w:tc>
          <w:tcPr>
            <w:tcW w:w="3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Pr="00C62D15" w:rsidRDefault="008A1BD3" w:rsidP="008A1BD3">
            <w:pPr>
              <w:autoSpaceDE w:val="0"/>
              <w:autoSpaceDN w:val="0"/>
              <w:spacing w:before="76" w:after="0" w:line="250" w:lineRule="auto"/>
              <w:ind w:left="72" w:right="432"/>
              <w:rPr>
                <w:lang w:val="ru-RU"/>
              </w:rPr>
            </w:pPr>
            <w:r w:rsidRPr="00C62D1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Рассказывать и обсуждать зрительские впечатления и мысли; </w:t>
            </w:r>
            <w:r w:rsidRPr="00C62D15">
              <w:rPr>
                <w:lang w:val="ru-RU"/>
              </w:rPr>
              <w:br/>
            </w:r>
            <w:r w:rsidRPr="00C62D1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Знать основные произведения изучаемых художников;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Default="008A1BD3" w:rsidP="008A1BD3">
            <w:pPr>
              <w:autoSpaceDE w:val="0"/>
              <w:autoSpaceDN w:val="0"/>
              <w:spacing w:before="76" w:after="0" w:line="245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Default="008A1BD3" w:rsidP="008A1BD3">
            <w:pPr>
              <w:autoSpaceDE w:val="0"/>
              <w:autoSpaceDN w:val="0"/>
              <w:spacing w:before="76" w:after="0" w:line="25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www.openclass.ru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http\school-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collection.edu.ru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http://www.art.september.ru</w:t>
            </w:r>
          </w:p>
        </w:tc>
      </w:tr>
      <w:tr w:rsidR="008A1BD3" w:rsidTr="008A1BD3">
        <w:trPr>
          <w:trHeight w:hRule="exact" w:val="92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Default="008A1BD3" w:rsidP="008A1BD3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7.7.</w:t>
            </w:r>
          </w:p>
        </w:tc>
        <w:tc>
          <w:tcPr>
            <w:tcW w:w="5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Pr="00C62D15" w:rsidRDefault="008A1BD3" w:rsidP="008A1BD3">
            <w:pPr>
              <w:autoSpaceDE w:val="0"/>
              <w:autoSpaceDN w:val="0"/>
              <w:spacing w:before="78" w:after="0" w:line="245" w:lineRule="auto"/>
              <w:ind w:left="72" w:right="144"/>
              <w:rPr>
                <w:lang w:val="ru-RU"/>
              </w:rPr>
            </w:pPr>
            <w:r w:rsidRPr="00C62D15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Ассоциации из личного опыта учащихся и оценка эмоционального содержания произведений.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Default="008A1BD3" w:rsidP="008A1BD3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Default="008A1BD3" w:rsidP="008A1BD3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Default="008A1BD3" w:rsidP="008A1BD3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Default="008A1BD3" w:rsidP="008A1BD3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12.05.2023</w:t>
            </w:r>
          </w:p>
        </w:tc>
        <w:tc>
          <w:tcPr>
            <w:tcW w:w="3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Pr="00C62D15" w:rsidRDefault="008A1BD3" w:rsidP="008A1BD3">
            <w:pPr>
              <w:autoSpaceDE w:val="0"/>
              <w:autoSpaceDN w:val="0"/>
              <w:spacing w:before="78" w:after="0" w:line="250" w:lineRule="auto"/>
              <w:ind w:left="72" w:right="144"/>
              <w:rPr>
                <w:lang w:val="ru-RU"/>
              </w:rPr>
            </w:pPr>
            <w:r w:rsidRPr="00C62D1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Приобретать опыт зрительских умений, </w:t>
            </w:r>
            <w:r w:rsidRPr="00C62D15">
              <w:rPr>
                <w:lang w:val="ru-RU"/>
              </w:rPr>
              <w:br/>
            </w:r>
            <w:r w:rsidRPr="00C62D1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включающих необходимые знания, внимание к позиции автора и соотнесение с личным жизненным опытом зрителя;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Default="008A1BD3" w:rsidP="008A1BD3">
            <w:pPr>
              <w:autoSpaceDE w:val="0"/>
              <w:autoSpaceDN w:val="0"/>
              <w:spacing w:before="78" w:after="0" w:line="245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Default="008A1BD3" w:rsidP="008A1BD3">
            <w:pPr>
              <w:autoSpaceDE w:val="0"/>
              <w:autoSpaceDN w:val="0"/>
              <w:spacing w:before="78" w:after="0" w:line="25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www.openclass.ru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http\school-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collection.edu.ru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http://www.art.september.ru</w:t>
            </w:r>
          </w:p>
        </w:tc>
      </w:tr>
      <w:tr w:rsidR="008A1BD3" w:rsidTr="008A1BD3">
        <w:trPr>
          <w:trHeight w:hRule="exact" w:val="92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Default="008A1BD3" w:rsidP="008A1BD3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7.8.</w:t>
            </w:r>
          </w:p>
        </w:tc>
        <w:tc>
          <w:tcPr>
            <w:tcW w:w="5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Pr="00C62D15" w:rsidRDefault="008A1BD3" w:rsidP="008A1BD3">
            <w:pPr>
              <w:autoSpaceDE w:val="0"/>
              <w:autoSpaceDN w:val="0"/>
              <w:spacing w:before="78" w:after="0" w:line="247" w:lineRule="auto"/>
              <w:ind w:left="72"/>
              <w:rPr>
                <w:lang w:val="ru-RU"/>
              </w:rPr>
            </w:pPr>
            <w:r w:rsidRPr="00C62D15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Произведения И. И. Левитана, А. Г. Венецианова И. И. Шишкина, А. А. </w:t>
            </w:r>
            <w:proofErr w:type="spellStart"/>
            <w:r w:rsidRPr="00C62D15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Пластова</w:t>
            </w:r>
            <w:proofErr w:type="spellEnd"/>
            <w:r w:rsidRPr="00C62D15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, К. Моне, В. Ван Гога и других художников (по выбору учителя) по теме «Времена года»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Default="008A1BD3" w:rsidP="008A1BD3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Default="008A1BD3" w:rsidP="008A1BD3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Default="008A1BD3" w:rsidP="008A1BD3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Default="008A1BD3" w:rsidP="008A1BD3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14.04.2023</w:t>
            </w:r>
          </w:p>
        </w:tc>
        <w:tc>
          <w:tcPr>
            <w:tcW w:w="3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Pr="00C62D15" w:rsidRDefault="008A1BD3" w:rsidP="008A1BD3">
            <w:pPr>
              <w:autoSpaceDE w:val="0"/>
              <w:autoSpaceDN w:val="0"/>
              <w:spacing w:before="78" w:after="0" w:line="245" w:lineRule="auto"/>
              <w:ind w:left="72" w:right="432"/>
              <w:rPr>
                <w:lang w:val="ru-RU"/>
              </w:rPr>
            </w:pPr>
            <w:r w:rsidRPr="00C62D1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Знать основные произведения изучаемых художников;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Default="008A1BD3" w:rsidP="008A1BD3">
            <w:pPr>
              <w:autoSpaceDE w:val="0"/>
              <w:autoSpaceDN w:val="0"/>
              <w:spacing w:before="78" w:after="0" w:line="245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Default="008A1BD3" w:rsidP="008A1BD3">
            <w:pPr>
              <w:autoSpaceDE w:val="0"/>
              <w:autoSpaceDN w:val="0"/>
              <w:spacing w:before="78" w:after="0" w:line="25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www.openclass.ru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http\school-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collection.edu.ru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http://www.art.september.ru</w:t>
            </w:r>
          </w:p>
        </w:tc>
      </w:tr>
      <w:tr w:rsidR="008A1BD3" w:rsidTr="008A1BD3">
        <w:trPr>
          <w:trHeight w:hRule="exact" w:val="348"/>
        </w:trPr>
        <w:tc>
          <w:tcPr>
            <w:tcW w:w="5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Default="008A1BD3" w:rsidP="008A1BD3">
            <w:pPr>
              <w:autoSpaceDE w:val="0"/>
              <w:autoSpaceDN w:val="0"/>
              <w:spacing w:before="76" w:after="0" w:line="233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модулю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7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Default="008A1BD3" w:rsidP="008A1BD3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8</w:t>
            </w:r>
          </w:p>
        </w:tc>
        <w:tc>
          <w:tcPr>
            <w:tcW w:w="939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Default="008A1BD3" w:rsidP="008A1BD3"/>
        </w:tc>
      </w:tr>
      <w:tr w:rsidR="008A1BD3" w:rsidTr="008A1BD3">
        <w:trPr>
          <w:trHeight w:hRule="exact" w:val="34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Default="008A1BD3" w:rsidP="008A1BD3">
            <w:pPr>
              <w:autoSpaceDE w:val="0"/>
              <w:autoSpaceDN w:val="0"/>
              <w:spacing w:before="76" w:after="0" w:line="233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Модуль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8.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Азбука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цифровой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графики</w:t>
            </w:r>
            <w:proofErr w:type="spellEnd"/>
          </w:p>
        </w:tc>
      </w:tr>
      <w:tr w:rsidR="008A1BD3" w:rsidTr="008A1BD3">
        <w:trPr>
          <w:trHeight w:hRule="exact" w:val="90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Default="008A1BD3" w:rsidP="008A1BD3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8.1.</w:t>
            </w:r>
          </w:p>
        </w:tc>
        <w:tc>
          <w:tcPr>
            <w:tcW w:w="5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Pr="00C62D15" w:rsidRDefault="008A1BD3" w:rsidP="008A1BD3">
            <w:pPr>
              <w:autoSpaceDE w:val="0"/>
              <w:autoSpaceDN w:val="0"/>
              <w:spacing w:before="76" w:after="0" w:line="245" w:lineRule="auto"/>
              <w:ind w:left="72" w:right="576"/>
              <w:rPr>
                <w:lang w:val="ru-RU"/>
              </w:rPr>
            </w:pPr>
            <w:r w:rsidRPr="00C62D15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Фотографирование мелких деталей природы, запечатление на фотографиях ярких зрительных впечатлений.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Default="008A1BD3" w:rsidP="008A1BD3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Default="008A1BD3" w:rsidP="008A1BD3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Default="008A1BD3" w:rsidP="008A1BD3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Default="008A1BD3" w:rsidP="008A1BD3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16.05.2023</w:t>
            </w:r>
          </w:p>
        </w:tc>
        <w:tc>
          <w:tcPr>
            <w:tcW w:w="3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Pr="00C62D15" w:rsidRDefault="008A1BD3" w:rsidP="008A1BD3">
            <w:pPr>
              <w:autoSpaceDE w:val="0"/>
              <w:autoSpaceDN w:val="0"/>
              <w:spacing w:before="76" w:after="0" w:line="250" w:lineRule="auto"/>
              <w:ind w:left="72"/>
              <w:rPr>
                <w:lang w:val="ru-RU"/>
              </w:rPr>
            </w:pPr>
            <w:r w:rsidRPr="00C62D1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Приобретать опыт фотографирования с целью эстетического и целенаправленного </w:t>
            </w:r>
            <w:r w:rsidRPr="00C62D15">
              <w:rPr>
                <w:lang w:val="ru-RU"/>
              </w:rPr>
              <w:br/>
            </w:r>
            <w:r w:rsidRPr="00C62D1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наблюдения природы;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Default="008A1BD3" w:rsidP="008A1BD3">
            <w:pPr>
              <w:autoSpaceDE w:val="0"/>
              <w:autoSpaceDN w:val="0"/>
              <w:spacing w:before="76" w:after="0" w:line="245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Default="008A1BD3" w:rsidP="008A1BD3">
            <w:pPr>
              <w:autoSpaceDE w:val="0"/>
              <w:autoSpaceDN w:val="0"/>
              <w:spacing w:before="76" w:after="0" w:line="25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http://www.art.september.ru http\school-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collection.edu.ru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www.it-n.ru</w:t>
            </w:r>
          </w:p>
        </w:tc>
      </w:tr>
    </w:tbl>
    <w:p w:rsidR="008A1BD3" w:rsidRDefault="008A1BD3" w:rsidP="008A1BD3">
      <w:pPr>
        <w:autoSpaceDE w:val="0"/>
        <w:autoSpaceDN w:val="0"/>
        <w:spacing w:after="0" w:line="14" w:lineRule="exact"/>
      </w:pPr>
    </w:p>
    <w:p w:rsidR="008A1BD3" w:rsidRDefault="008A1BD3" w:rsidP="008A1BD3">
      <w:pPr>
        <w:sectPr w:rsidR="008A1BD3">
          <w:pgSz w:w="16840" w:h="11900"/>
          <w:pgMar w:top="284" w:right="640" w:bottom="334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8A1BD3" w:rsidRDefault="008A1BD3" w:rsidP="008A1BD3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5116"/>
        <w:gridCol w:w="528"/>
        <w:gridCol w:w="1104"/>
        <w:gridCol w:w="1140"/>
        <w:gridCol w:w="866"/>
        <w:gridCol w:w="3278"/>
        <w:gridCol w:w="1080"/>
        <w:gridCol w:w="1922"/>
      </w:tblGrid>
      <w:tr w:rsidR="008A1BD3" w:rsidTr="008A1BD3">
        <w:trPr>
          <w:trHeight w:hRule="exact" w:val="92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Default="008A1BD3" w:rsidP="008A1BD3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8.2.</w:t>
            </w:r>
          </w:p>
        </w:tc>
        <w:tc>
          <w:tcPr>
            <w:tcW w:w="5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Pr="00C62D15" w:rsidRDefault="008A1BD3" w:rsidP="008A1BD3">
            <w:pPr>
              <w:autoSpaceDE w:val="0"/>
              <w:autoSpaceDN w:val="0"/>
              <w:spacing w:before="78" w:after="0" w:line="245" w:lineRule="auto"/>
              <w:ind w:left="72" w:right="1008"/>
              <w:rPr>
                <w:lang w:val="ru-RU"/>
              </w:rPr>
            </w:pPr>
            <w:r w:rsidRPr="00C62D15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Обсуждение в условиях урока ученических фотографий, соответствующих изучаемой теме.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Default="008A1BD3" w:rsidP="008A1BD3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Default="008A1BD3" w:rsidP="008A1BD3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Default="008A1BD3" w:rsidP="008A1BD3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Default="008A1BD3" w:rsidP="008A1BD3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23.05.2023</w:t>
            </w:r>
          </w:p>
        </w:tc>
        <w:tc>
          <w:tcPr>
            <w:tcW w:w="3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Pr="00C62D15" w:rsidRDefault="008A1BD3" w:rsidP="008A1BD3">
            <w:pPr>
              <w:autoSpaceDE w:val="0"/>
              <w:autoSpaceDN w:val="0"/>
              <w:spacing w:before="78" w:after="0" w:line="247" w:lineRule="auto"/>
              <w:ind w:left="72" w:right="144"/>
              <w:rPr>
                <w:lang w:val="ru-RU"/>
              </w:rPr>
            </w:pPr>
            <w:r w:rsidRPr="00C62D1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Приобретать опыт обсуждения фотографий с точки зрения </w:t>
            </w:r>
            <w:proofErr w:type="gramStart"/>
            <w:r w:rsidRPr="00C62D1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цели</w:t>
            </w:r>
            <w:proofErr w:type="gramEnd"/>
            <w:r w:rsidRPr="00C62D1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сделанного снимка, </w:t>
            </w:r>
            <w:r w:rsidRPr="00C62D15">
              <w:rPr>
                <w:lang w:val="ru-RU"/>
              </w:rPr>
              <w:br/>
            </w:r>
            <w:r w:rsidRPr="00C62D1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значимости его содержания, его композиции;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Default="008A1BD3" w:rsidP="008A1BD3">
            <w:pPr>
              <w:autoSpaceDE w:val="0"/>
              <w:autoSpaceDN w:val="0"/>
              <w:spacing w:before="78" w:after="0" w:line="245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Default="008A1BD3" w:rsidP="008A1BD3">
            <w:pPr>
              <w:autoSpaceDE w:val="0"/>
              <w:autoSpaceDN w:val="0"/>
              <w:spacing w:before="78" w:after="0" w:line="25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http://www.art.september.ru http\school-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collection.edu.ru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www.it-n.ru</w:t>
            </w:r>
          </w:p>
        </w:tc>
      </w:tr>
      <w:tr w:rsidR="008A1BD3" w:rsidTr="008A1BD3">
        <w:trPr>
          <w:trHeight w:hRule="exact" w:val="348"/>
        </w:trPr>
        <w:tc>
          <w:tcPr>
            <w:tcW w:w="5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Default="008A1BD3" w:rsidP="008A1BD3">
            <w:pPr>
              <w:autoSpaceDE w:val="0"/>
              <w:autoSpaceDN w:val="0"/>
              <w:spacing w:before="7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модулю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8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Default="008A1BD3" w:rsidP="008A1BD3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939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Default="008A1BD3" w:rsidP="008A1BD3"/>
        </w:tc>
      </w:tr>
      <w:tr w:rsidR="008A1BD3" w:rsidTr="008A1BD3">
        <w:trPr>
          <w:trHeight w:hRule="exact" w:val="328"/>
        </w:trPr>
        <w:tc>
          <w:tcPr>
            <w:tcW w:w="5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Pr="00C62D15" w:rsidRDefault="008A1BD3" w:rsidP="008A1BD3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 w:rsidRPr="00C62D1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ОБЩЕЕ КОЛИЧЕСТВО ЧАСОВ ПО ПРОГРАММЕ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Default="008A1BD3" w:rsidP="008A1BD3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33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Default="008A1BD3" w:rsidP="008A1BD3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Default="008A1BD3" w:rsidP="008A1BD3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32</w:t>
            </w:r>
          </w:p>
        </w:tc>
        <w:tc>
          <w:tcPr>
            <w:tcW w:w="7146" w:type="dxa"/>
            <w:gridSpan w:val="4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Default="008A1BD3" w:rsidP="008A1BD3"/>
        </w:tc>
      </w:tr>
    </w:tbl>
    <w:p w:rsidR="008A1BD3" w:rsidRDefault="008A1BD3" w:rsidP="008A1BD3">
      <w:pPr>
        <w:autoSpaceDE w:val="0"/>
        <w:autoSpaceDN w:val="0"/>
        <w:spacing w:after="0" w:line="14" w:lineRule="exact"/>
      </w:pPr>
    </w:p>
    <w:p w:rsidR="008A1BD3" w:rsidRDefault="008A1BD3" w:rsidP="008A1BD3">
      <w:pPr>
        <w:sectPr w:rsidR="008A1BD3">
          <w:pgSz w:w="16840" w:h="11900"/>
          <w:pgMar w:top="284" w:right="640" w:bottom="1440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8A1BD3" w:rsidRDefault="008A1BD3" w:rsidP="008A1BD3">
      <w:pPr>
        <w:autoSpaceDE w:val="0"/>
        <w:autoSpaceDN w:val="0"/>
        <w:spacing w:after="78" w:line="220" w:lineRule="exact"/>
      </w:pPr>
    </w:p>
    <w:p w:rsidR="008A1BD3" w:rsidRDefault="008A1BD3" w:rsidP="008A1BD3">
      <w:pPr>
        <w:autoSpaceDE w:val="0"/>
        <w:autoSpaceDN w:val="0"/>
        <w:spacing w:after="320" w:line="230" w:lineRule="auto"/>
      </w:pPr>
      <w:r>
        <w:rPr>
          <w:rFonts w:ascii="Times New Roman" w:eastAsia="Times New Roman" w:hAnsi="Times New Roman"/>
          <w:b/>
          <w:color w:val="000000"/>
          <w:sz w:val="24"/>
        </w:rPr>
        <w:t>ПОУРОЧНОЕ ПЛАНИРОВАНИЕ</w:t>
      </w: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504"/>
        <w:gridCol w:w="2966"/>
        <w:gridCol w:w="732"/>
        <w:gridCol w:w="1620"/>
        <w:gridCol w:w="1668"/>
        <w:gridCol w:w="1236"/>
        <w:gridCol w:w="1826"/>
      </w:tblGrid>
      <w:tr w:rsidR="008A1BD3" w:rsidTr="008A1BD3">
        <w:trPr>
          <w:trHeight w:hRule="exact" w:val="492"/>
        </w:trPr>
        <w:tc>
          <w:tcPr>
            <w:tcW w:w="5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Default="008A1BD3" w:rsidP="008A1BD3">
            <w:pPr>
              <w:autoSpaceDE w:val="0"/>
              <w:autoSpaceDN w:val="0"/>
              <w:spacing w:before="98" w:after="0" w:line="262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№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п/п</w:t>
            </w:r>
          </w:p>
        </w:tc>
        <w:tc>
          <w:tcPr>
            <w:tcW w:w="29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Default="008A1BD3" w:rsidP="008A1BD3">
            <w:pPr>
              <w:autoSpaceDE w:val="0"/>
              <w:autoSpaceDN w:val="0"/>
              <w:spacing w:before="9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урока</w:t>
            </w:r>
            <w:proofErr w:type="spellEnd"/>
          </w:p>
        </w:tc>
        <w:tc>
          <w:tcPr>
            <w:tcW w:w="40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Default="008A1BD3" w:rsidP="008A1BD3">
            <w:pPr>
              <w:autoSpaceDE w:val="0"/>
              <w:autoSpaceDN w:val="0"/>
              <w:spacing w:before="98" w:after="0" w:line="230" w:lineRule="auto"/>
              <w:ind w:left="74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2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Default="008A1BD3" w:rsidP="008A1BD3">
            <w:pPr>
              <w:autoSpaceDE w:val="0"/>
              <w:autoSpaceDN w:val="0"/>
              <w:spacing w:before="98" w:after="0" w:line="262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</w:p>
        </w:tc>
        <w:tc>
          <w:tcPr>
            <w:tcW w:w="18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Default="008A1BD3" w:rsidP="008A1BD3">
            <w:pPr>
              <w:autoSpaceDE w:val="0"/>
              <w:autoSpaceDN w:val="0"/>
              <w:spacing w:before="98" w:after="0" w:line="262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Виды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формы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контроля</w:t>
            </w:r>
            <w:proofErr w:type="spellEnd"/>
          </w:p>
        </w:tc>
      </w:tr>
      <w:tr w:rsidR="008A1BD3" w:rsidTr="008A1BD3">
        <w:trPr>
          <w:trHeight w:hRule="exact" w:val="828"/>
        </w:trPr>
        <w:tc>
          <w:tcPr>
            <w:tcW w:w="1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1BD3" w:rsidRDefault="008A1BD3" w:rsidP="008A1BD3"/>
        </w:tc>
        <w:tc>
          <w:tcPr>
            <w:tcW w:w="1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1BD3" w:rsidRDefault="008A1BD3" w:rsidP="008A1BD3"/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Default="008A1BD3" w:rsidP="008A1BD3">
            <w:pPr>
              <w:autoSpaceDE w:val="0"/>
              <w:autoSpaceDN w:val="0"/>
              <w:spacing w:before="98" w:after="0" w:line="230" w:lineRule="auto"/>
              <w:ind w:left="74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Default="008A1BD3" w:rsidP="008A1BD3">
            <w:pPr>
              <w:autoSpaceDE w:val="0"/>
              <w:autoSpaceDN w:val="0"/>
              <w:spacing w:before="98" w:after="0" w:line="262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Default="008A1BD3" w:rsidP="008A1BD3">
            <w:pPr>
              <w:autoSpaceDE w:val="0"/>
              <w:autoSpaceDN w:val="0"/>
              <w:spacing w:before="98" w:after="0" w:line="262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</w:p>
        </w:tc>
        <w:tc>
          <w:tcPr>
            <w:tcW w:w="1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1BD3" w:rsidRDefault="008A1BD3" w:rsidP="008A1BD3"/>
        </w:tc>
        <w:tc>
          <w:tcPr>
            <w:tcW w:w="1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1BD3" w:rsidRDefault="008A1BD3" w:rsidP="008A1BD3"/>
        </w:tc>
      </w:tr>
      <w:tr w:rsidR="008A1BD3" w:rsidRPr="008A1BD3" w:rsidTr="008A1BD3">
        <w:trPr>
          <w:trHeight w:hRule="exact" w:val="217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Default="008A1BD3" w:rsidP="008A1BD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1.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Pr="00C62D15" w:rsidRDefault="008A1BD3" w:rsidP="008A1BD3">
            <w:pPr>
              <w:autoSpaceDE w:val="0"/>
              <w:autoSpaceDN w:val="0"/>
              <w:spacing w:before="98" w:after="0" w:line="283" w:lineRule="auto"/>
              <w:ind w:left="72" w:right="144"/>
              <w:rPr>
                <w:lang w:val="ru-RU"/>
              </w:rPr>
            </w:pPr>
            <w:r w:rsidRPr="00C62D1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Восприятие детских </w:t>
            </w:r>
            <w:r w:rsidRPr="00C62D15">
              <w:rPr>
                <w:lang w:val="ru-RU"/>
              </w:rPr>
              <w:br/>
            </w:r>
            <w:r w:rsidRPr="00C62D1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рисунков. Навыки </w:t>
            </w:r>
            <w:r w:rsidRPr="00C62D15">
              <w:rPr>
                <w:lang w:val="ru-RU"/>
              </w:rPr>
              <w:br/>
            </w:r>
            <w:r w:rsidRPr="00C62D1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восприятия произведений детского творчества и </w:t>
            </w:r>
            <w:r w:rsidRPr="00C62D15">
              <w:rPr>
                <w:lang w:val="ru-RU"/>
              </w:rPr>
              <w:br/>
            </w:r>
            <w:r w:rsidRPr="00C62D1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формирование </w:t>
            </w:r>
            <w:r w:rsidRPr="00C62D15">
              <w:rPr>
                <w:lang w:val="ru-RU"/>
              </w:rPr>
              <w:br/>
            </w:r>
            <w:r w:rsidRPr="00C62D1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зрительских умений.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Default="008A1BD3" w:rsidP="008A1BD3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Default="008A1BD3" w:rsidP="008A1BD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Default="008A1BD3" w:rsidP="008A1BD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Default="008A1BD3" w:rsidP="008A1BD3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2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.09.2022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Pr="00C62D15" w:rsidRDefault="008A1BD3" w:rsidP="008A1BD3">
            <w:pPr>
              <w:autoSpaceDE w:val="0"/>
              <w:autoSpaceDN w:val="0"/>
              <w:spacing w:before="98" w:after="0"/>
              <w:ind w:left="72"/>
              <w:rPr>
                <w:lang w:val="ru-RU"/>
              </w:rPr>
            </w:pPr>
            <w:r w:rsidRPr="00C62D1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Самооценка с </w:t>
            </w:r>
            <w:r w:rsidRPr="00C62D15">
              <w:rPr>
                <w:lang w:val="ru-RU"/>
              </w:rPr>
              <w:br/>
            </w:r>
            <w:proofErr w:type="spellStart"/>
            <w:r w:rsidRPr="00C62D1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использованием</w:t>
            </w:r>
            <w:proofErr w:type="gramStart"/>
            <w:r w:rsidRPr="00C62D1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«О</w:t>
            </w:r>
            <w:proofErr w:type="gramEnd"/>
            <w:r w:rsidRPr="00C62D1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ценочного</w:t>
            </w:r>
            <w:proofErr w:type="spellEnd"/>
            <w:r w:rsidRPr="00C62D1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62D15">
              <w:rPr>
                <w:lang w:val="ru-RU"/>
              </w:rPr>
              <w:br/>
            </w:r>
            <w:r w:rsidRPr="00C62D1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листа»;</w:t>
            </w:r>
          </w:p>
        </w:tc>
      </w:tr>
      <w:tr w:rsidR="008A1BD3" w:rsidTr="008A1BD3">
        <w:trPr>
          <w:trHeight w:hRule="exact" w:val="250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Default="008A1BD3" w:rsidP="008A1BD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2.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Pr="00C62D15" w:rsidRDefault="008A1BD3" w:rsidP="008A1BD3">
            <w:pPr>
              <w:autoSpaceDE w:val="0"/>
              <w:autoSpaceDN w:val="0"/>
              <w:spacing w:before="98" w:after="0" w:line="271" w:lineRule="auto"/>
              <w:ind w:left="72" w:right="288"/>
              <w:rPr>
                <w:lang w:val="ru-RU"/>
              </w:rPr>
            </w:pPr>
            <w:r w:rsidRPr="00C62D1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Первые представления о композиции: на уровне образного восприятия.</w:t>
            </w:r>
          </w:p>
          <w:p w:rsidR="008A1BD3" w:rsidRPr="00C62D15" w:rsidRDefault="008A1BD3" w:rsidP="008A1BD3">
            <w:pPr>
              <w:autoSpaceDE w:val="0"/>
              <w:autoSpaceDN w:val="0"/>
              <w:spacing w:before="70" w:after="0"/>
              <w:ind w:left="72" w:right="1152"/>
              <w:rPr>
                <w:lang w:val="ru-RU"/>
              </w:rPr>
            </w:pPr>
            <w:r w:rsidRPr="00C62D1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Представление о различных </w:t>
            </w:r>
            <w:r w:rsidRPr="00C62D15">
              <w:rPr>
                <w:lang w:val="ru-RU"/>
              </w:rPr>
              <w:br/>
            </w:r>
            <w:r w:rsidRPr="00C62D1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художественных материалах.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Default="008A1BD3" w:rsidP="008A1BD3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Default="008A1BD3" w:rsidP="008A1BD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Default="008A1BD3" w:rsidP="008A1BD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Default="008A1BD3" w:rsidP="008A1BD3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09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.09.2022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Default="008A1BD3" w:rsidP="008A1BD3">
            <w:pPr>
              <w:autoSpaceDE w:val="0"/>
              <w:autoSpaceDN w:val="0"/>
              <w:spacing w:before="98" w:after="0" w:line="262" w:lineRule="auto"/>
              <w:ind w:left="72" w:right="288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8A1BD3" w:rsidTr="008A1BD3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Default="008A1BD3" w:rsidP="008A1BD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3.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Default="008A1BD3" w:rsidP="008A1BD3">
            <w:pPr>
              <w:autoSpaceDE w:val="0"/>
              <w:autoSpaceDN w:val="0"/>
              <w:spacing w:before="98" w:after="0" w:line="262" w:lineRule="auto"/>
              <w:ind w:left="72" w:right="288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Обсуждение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содержания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рисунка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Default="008A1BD3" w:rsidP="008A1BD3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Default="008A1BD3" w:rsidP="008A1BD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Default="008A1BD3" w:rsidP="008A1BD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Default="008A1BD3" w:rsidP="008A1BD3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16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.09.2022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Default="008A1BD3" w:rsidP="008A1BD3">
            <w:pPr>
              <w:autoSpaceDE w:val="0"/>
              <w:autoSpaceDN w:val="0"/>
              <w:spacing w:before="98" w:after="0" w:line="262" w:lineRule="auto"/>
              <w:ind w:left="72" w:right="288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8A1BD3" w:rsidTr="008A1BD3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Default="008A1BD3" w:rsidP="008A1BD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4.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Default="008A1BD3" w:rsidP="008A1BD3">
            <w:pPr>
              <w:autoSpaceDE w:val="0"/>
              <w:autoSpaceDN w:val="0"/>
              <w:spacing w:before="9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Линейный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рисунок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Default="008A1BD3" w:rsidP="008A1BD3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Default="008A1BD3" w:rsidP="008A1BD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Default="008A1BD3" w:rsidP="008A1BD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Default="008A1BD3" w:rsidP="008A1BD3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</w:t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.09.2022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Default="008A1BD3" w:rsidP="008A1BD3">
            <w:pPr>
              <w:autoSpaceDE w:val="0"/>
              <w:autoSpaceDN w:val="0"/>
              <w:spacing w:before="98" w:after="0" w:line="262" w:lineRule="auto"/>
              <w:ind w:left="72" w:right="288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8A1BD3" w:rsidRPr="008A1BD3" w:rsidTr="008A1BD3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Default="008A1BD3" w:rsidP="008A1BD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5.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Default="008A1BD3" w:rsidP="008A1BD3">
            <w:pPr>
              <w:autoSpaceDE w:val="0"/>
              <w:autoSpaceDN w:val="0"/>
              <w:spacing w:before="9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Разные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виды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линий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Default="008A1BD3" w:rsidP="008A1BD3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Default="008A1BD3" w:rsidP="008A1BD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Default="008A1BD3" w:rsidP="008A1BD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Pr="008A1BD3" w:rsidRDefault="008A1BD3" w:rsidP="008A1BD3">
            <w:pPr>
              <w:autoSpaceDE w:val="0"/>
              <w:autoSpaceDN w:val="0"/>
              <w:spacing w:before="98" w:after="0" w:line="230" w:lineRule="auto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30.09</w:t>
            </w:r>
            <w:r w:rsidRPr="008A1BD3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.2022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Pr="008A1BD3" w:rsidRDefault="008A1BD3" w:rsidP="008A1BD3">
            <w:pPr>
              <w:autoSpaceDE w:val="0"/>
              <w:autoSpaceDN w:val="0"/>
              <w:spacing w:before="98" w:after="0" w:line="262" w:lineRule="auto"/>
              <w:ind w:left="72" w:right="288"/>
              <w:rPr>
                <w:lang w:val="ru-RU"/>
              </w:rPr>
            </w:pPr>
            <w:r w:rsidRPr="008A1BD3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Практическая работа;</w:t>
            </w:r>
          </w:p>
        </w:tc>
      </w:tr>
      <w:tr w:rsidR="008A1BD3" w:rsidTr="008A1BD3">
        <w:trPr>
          <w:trHeight w:hRule="exact" w:val="116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Pr="008A1BD3" w:rsidRDefault="008A1BD3" w:rsidP="008A1BD3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8A1BD3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6.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Pr="008A1BD3" w:rsidRDefault="008A1BD3" w:rsidP="008A1BD3">
            <w:pPr>
              <w:autoSpaceDE w:val="0"/>
              <w:autoSpaceDN w:val="0"/>
              <w:spacing w:before="98" w:after="0" w:line="271" w:lineRule="auto"/>
              <w:ind w:left="72" w:right="144"/>
              <w:rPr>
                <w:lang w:val="ru-RU"/>
              </w:rPr>
            </w:pPr>
            <w:r w:rsidRPr="00C62D1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Графические материалы и их особенности. </w:t>
            </w:r>
            <w:r w:rsidRPr="008A1BD3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Приёмы рисования линией.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Pr="008A1BD3" w:rsidRDefault="008A1BD3" w:rsidP="008A1BD3">
            <w:pPr>
              <w:autoSpaceDE w:val="0"/>
              <w:autoSpaceDN w:val="0"/>
              <w:spacing w:before="98" w:after="0" w:line="230" w:lineRule="auto"/>
              <w:ind w:left="74"/>
              <w:rPr>
                <w:lang w:val="ru-RU"/>
              </w:rPr>
            </w:pPr>
            <w:r w:rsidRPr="008A1BD3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Pr="008A1BD3" w:rsidRDefault="008A1BD3" w:rsidP="008A1BD3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8A1BD3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Pr="008A1BD3" w:rsidRDefault="008A1BD3" w:rsidP="008A1BD3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8A1BD3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Pr="008A1BD3" w:rsidRDefault="008A1BD3" w:rsidP="008A1BD3">
            <w:pPr>
              <w:autoSpaceDE w:val="0"/>
              <w:autoSpaceDN w:val="0"/>
              <w:spacing w:before="98" w:after="0" w:line="230" w:lineRule="auto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07</w:t>
            </w:r>
            <w:r w:rsidRPr="008A1BD3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.10.2022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Default="008A1BD3" w:rsidP="008A1BD3">
            <w:pPr>
              <w:autoSpaceDE w:val="0"/>
              <w:autoSpaceDN w:val="0"/>
              <w:spacing w:before="98" w:after="0" w:line="262" w:lineRule="auto"/>
              <w:ind w:left="72" w:right="288"/>
            </w:pPr>
            <w:r w:rsidRPr="008A1BD3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Практическая работ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а;</w:t>
            </w:r>
          </w:p>
        </w:tc>
      </w:tr>
      <w:tr w:rsidR="008A1BD3" w:rsidTr="008A1BD3">
        <w:trPr>
          <w:trHeight w:hRule="exact" w:val="1502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Default="008A1BD3" w:rsidP="008A1BD3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7.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Pr="00C62D15" w:rsidRDefault="008A1BD3" w:rsidP="008A1BD3">
            <w:pPr>
              <w:autoSpaceDE w:val="0"/>
              <w:autoSpaceDN w:val="0"/>
              <w:spacing w:before="100" w:after="0"/>
              <w:ind w:left="72"/>
              <w:rPr>
                <w:lang w:val="ru-RU"/>
              </w:rPr>
            </w:pPr>
            <w:proofErr w:type="gramStart"/>
            <w:r w:rsidRPr="00C62D1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Рисунок с натуры: рисунок листьев разной формы </w:t>
            </w:r>
            <w:r w:rsidRPr="00C62D15">
              <w:rPr>
                <w:lang w:val="ru-RU"/>
              </w:rPr>
              <w:br/>
            </w:r>
            <w:r w:rsidRPr="00C62D1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(треугольный, круглый, </w:t>
            </w:r>
            <w:r w:rsidRPr="00C62D15">
              <w:rPr>
                <w:lang w:val="ru-RU"/>
              </w:rPr>
              <w:br/>
            </w:r>
            <w:r w:rsidRPr="00C62D1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овальный, длинный</w:t>
            </w:r>
            <w:proofErr w:type="gramEnd"/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Default="008A1BD3" w:rsidP="008A1BD3">
            <w:pPr>
              <w:autoSpaceDE w:val="0"/>
              <w:autoSpaceDN w:val="0"/>
              <w:spacing w:before="100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Default="008A1BD3" w:rsidP="008A1BD3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Default="008A1BD3" w:rsidP="008A1BD3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Default="008A1BD3" w:rsidP="008A1BD3">
            <w:pPr>
              <w:autoSpaceDE w:val="0"/>
              <w:autoSpaceDN w:val="0"/>
              <w:spacing w:before="100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.10.2022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Default="008A1BD3" w:rsidP="008A1BD3">
            <w:pPr>
              <w:autoSpaceDE w:val="0"/>
              <w:autoSpaceDN w:val="0"/>
              <w:spacing w:before="100" w:after="0" w:line="262" w:lineRule="auto"/>
              <w:ind w:left="72" w:right="288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8A1BD3" w:rsidTr="008A1BD3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Default="008A1BD3" w:rsidP="008A1BD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8.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Default="008A1BD3" w:rsidP="008A1BD3">
            <w:pPr>
              <w:autoSpaceDE w:val="0"/>
              <w:autoSpaceDN w:val="0"/>
              <w:spacing w:before="98" w:after="0" w:line="262" w:lineRule="auto"/>
              <w:ind w:left="72" w:right="720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Последовательность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рисунка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Default="008A1BD3" w:rsidP="008A1BD3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Default="008A1BD3" w:rsidP="008A1BD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Default="008A1BD3" w:rsidP="008A1BD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Default="008A1BD3" w:rsidP="008A1BD3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</w:t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1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.10.2022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Default="008A1BD3" w:rsidP="008A1BD3">
            <w:pPr>
              <w:autoSpaceDE w:val="0"/>
              <w:autoSpaceDN w:val="0"/>
              <w:spacing w:before="98" w:after="0" w:line="262" w:lineRule="auto"/>
              <w:ind w:left="72" w:right="288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8A1BD3" w:rsidTr="008A1BD3">
        <w:trPr>
          <w:trHeight w:hRule="exact" w:val="248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Default="008A1BD3" w:rsidP="008A1BD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9.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Pr="00C62D15" w:rsidRDefault="008A1BD3" w:rsidP="008A1BD3">
            <w:pPr>
              <w:autoSpaceDE w:val="0"/>
              <w:autoSpaceDN w:val="0"/>
              <w:spacing w:before="98" w:after="0" w:line="271" w:lineRule="auto"/>
              <w:ind w:left="72" w:right="144"/>
              <w:rPr>
                <w:lang w:val="ru-RU"/>
              </w:rPr>
            </w:pPr>
            <w:r w:rsidRPr="00C62D1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Первичные навыки </w:t>
            </w:r>
            <w:r w:rsidRPr="00C62D15">
              <w:rPr>
                <w:lang w:val="ru-RU"/>
              </w:rPr>
              <w:br/>
            </w:r>
            <w:r w:rsidRPr="00C62D1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определения пропорций и понимания их значения.</w:t>
            </w:r>
          </w:p>
          <w:p w:rsidR="008A1BD3" w:rsidRPr="00C62D15" w:rsidRDefault="008A1BD3" w:rsidP="008A1BD3">
            <w:pPr>
              <w:autoSpaceDE w:val="0"/>
              <w:autoSpaceDN w:val="0"/>
              <w:spacing w:before="70" w:after="0"/>
              <w:ind w:left="72"/>
              <w:rPr>
                <w:lang w:val="ru-RU"/>
              </w:rPr>
            </w:pPr>
            <w:r w:rsidRPr="00C62D1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От одного пятна — «тела», меняя пропорции «лап»</w:t>
            </w:r>
            <w:r w:rsidRPr="00C62D15">
              <w:rPr>
                <w:lang w:val="ru-RU"/>
              </w:rPr>
              <w:br/>
            </w:r>
            <w:proofErr w:type="spellStart"/>
            <w:proofErr w:type="gramStart"/>
            <w:r w:rsidRPr="00C62D1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и«</w:t>
            </w:r>
            <w:proofErr w:type="gramEnd"/>
            <w:r w:rsidRPr="00C62D1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шеи</w:t>
            </w:r>
            <w:proofErr w:type="spellEnd"/>
            <w:r w:rsidRPr="00C62D1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», получаем рисунки разных животных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Default="008A1BD3" w:rsidP="008A1BD3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Default="008A1BD3" w:rsidP="008A1BD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Default="008A1BD3" w:rsidP="008A1BD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Default="008A1BD3" w:rsidP="008A1BD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28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.11.2022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Default="008A1BD3" w:rsidP="008A1BD3">
            <w:pPr>
              <w:tabs>
                <w:tab w:val="left" w:pos="156"/>
              </w:tabs>
              <w:autoSpaceDE w:val="0"/>
              <w:autoSpaceDN w:val="0"/>
              <w:spacing w:before="98" w:after="0" w:line="262" w:lineRule="auto"/>
              <w:ind w:right="288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r>
              <w:tab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</w:tbl>
    <w:p w:rsidR="008A1BD3" w:rsidRDefault="008A1BD3" w:rsidP="008A1BD3">
      <w:pPr>
        <w:autoSpaceDE w:val="0"/>
        <w:autoSpaceDN w:val="0"/>
        <w:spacing w:after="0" w:line="14" w:lineRule="exact"/>
      </w:pPr>
    </w:p>
    <w:p w:rsidR="008A1BD3" w:rsidRDefault="008A1BD3" w:rsidP="008A1BD3">
      <w:pPr>
        <w:sectPr w:rsidR="008A1BD3">
          <w:pgSz w:w="11900" w:h="16840"/>
          <w:pgMar w:top="298" w:right="650" w:bottom="580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8A1BD3" w:rsidRDefault="008A1BD3" w:rsidP="008A1BD3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504"/>
        <w:gridCol w:w="2966"/>
        <w:gridCol w:w="732"/>
        <w:gridCol w:w="1620"/>
        <w:gridCol w:w="1668"/>
        <w:gridCol w:w="1236"/>
        <w:gridCol w:w="1826"/>
      </w:tblGrid>
      <w:tr w:rsidR="008A1BD3" w:rsidTr="008A1BD3">
        <w:trPr>
          <w:trHeight w:hRule="exact" w:val="318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Default="008A1BD3" w:rsidP="008A1BD3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10.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Pr="00C62D15" w:rsidRDefault="008A1BD3" w:rsidP="008A1BD3">
            <w:pPr>
              <w:autoSpaceDE w:val="0"/>
              <w:autoSpaceDN w:val="0"/>
              <w:spacing w:before="98" w:after="0" w:line="286" w:lineRule="auto"/>
              <w:ind w:left="72" w:right="144"/>
              <w:rPr>
                <w:lang w:val="ru-RU"/>
              </w:rPr>
            </w:pPr>
            <w:r w:rsidRPr="00C62D1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Линейный тематический рисунок (лини</w:t>
            </w:r>
            <w:proofErr w:type="gramStart"/>
            <w:r w:rsidRPr="00C62D1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я-</w:t>
            </w:r>
            <w:proofErr w:type="gramEnd"/>
            <w:r w:rsidRPr="00C62D15">
              <w:rPr>
                <w:lang w:val="ru-RU"/>
              </w:rPr>
              <w:br/>
            </w:r>
            <w:r w:rsidRPr="00C62D1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рассказчица) на сюжет </w:t>
            </w:r>
            <w:r w:rsidRPr="00C62D15">
              <w:rPr>
                <w:lang w:val="ru-RU"/>
              </w:rPr>
              <w:br/>
            </w:r>
            <w:r w:rsidRPr="00C62D1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стихотворения или сюжет из жизни детей (игры во дворе, в походе и др.) с </w:t>
            </w:r>
            <w:r w:rsidRPr="00C62D15">
              <w:rPr>
                <w:lang w:val="ru-RU"/>
              </w:rPr>
              <w:br/>
            </w:r>
            <w:r w:rsidRPr="00C62D1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простым и весёлым </w:t>
            </w:r>
            <w:r w:rsidRPr="00C62D15">
              <w:rPr>
                <w:lang w:val="ru-RU"/>
              </w:rPr>
              <w:br/>
            </w:r>
            <w:r w:rsidRPr="00C62D1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повествовательным </w:t>
            </w:r>
            <w:r w:rsidRPr="00C62D15">
              <w:rPr>
                <w:lang w:val="ru-RU"/>
              </w:rPr>
              <w:br/>
            </w:r>
            <w:r w:rsidRPr="00C62D1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сюжетом.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Default="008A1BD3" w:rsidP="008A1BD3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Default="008A1BD3" w:rsidP="008A1BD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Default="008A1BD3" w:rsidP="008A1BD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Default="008A1BD3" w:rsidP="008A1BD3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1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.11.2022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Default="008A1BD3" w:rsidP="008A1BD3">
            <w:pPr>
              <w:autoSpaceDE w:val="0"/>
              <w:autoSpaceDN w:val="0"/>
              <w:spacing w:before="98" w:after="0" w:line="262" w:lineRule="auto"/>
              <w:ind w:left="72" w:right="288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8A1BD3" w:rsidTr="008A1BD3">
        <w:trPr>
          <w:trHeight w:hRule="exact" w:val="385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Default="008A1BD3" w:rsidP="008A1BD3">
            <w:pPr>
              <w:autoSpaceDE w:val="0"/>
              <w:autoSpaceDN w:val="0"/>
              <w:spacing w:before="100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11.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Pr="00C62D15" w:rsidRDefault="008A1BD3" w:rsidP="008A1BD3">
            <w:pPr>
              <w:autoSpaceDE w:val="0"/>
              <w:autoSpaceDN w:val="0"/>
              <w:spacing w:before="100" w:after="0" w:line="230" w:lineRule="auto"/>
              <w:ind w:left="72"/>
              <w:rPr>
                <w:lang w:val="ru-RU"/>
              </w:rPr>
            </w:pPr>
            <w:r w:rsidRPr="00C62D1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Пятно-силуэт.</w:t>
            </w:r>
          </w:p>
          <w:p w:rsidR="008A1BD3" w:rsidRPr="00C62D15" w:rsidRDefault="008A1BD3" w:rsidP="008A1BD3">
            <w:pPr>
              <w:autoSpaceDE w:val="0"/>
              <w:autoSpaceDN w:val="0"/>
              <w:spacing w:before="72" w:after="0"/>
              <w:ind w:left="72" w:right="144"/>
              <w:rPr>
                <w:lang w:val="ru-RU"/>
              </w:rPr>
            </w:pPr>
            <w:r w:rsidRPr="00C62D1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Превращение случайного пятна в изображение </w:t>
            </w:r>
            <w:r w:rsidRPr="00C62D15">
              <w:rPr>
                <w:lang w:val="ru-RU"/>
              </w:rPr>
              <w:br/>
            </w:r>
            <w:r w:rsidRPr="00C62D1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зверушки или </w:t>
            </w:r>
            <w:r w:rsidRPr="00C62D15">
              <w:rPr>
                <w:lang w:val="ru-RU"/>
              </w:rPr>
              <w:br/>
            </w:r>
            <w:r w:rsidRPr="00C62D1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фантастического зверя.</w:t>
            </w:r>
          </w:p>
          <w:p w:rsidR="008A1BD3" w:rsidRDefault="008A1BD3" w:rsidP="008A1BD3">
            <w:pPr>
              <w:autoSpaceDE w:val="0"/>
              <w:autoSpaceDN w:val="0"/>
              <w:spacing w:before="70" w:after="0" w:line="281" w:lineRule="auto"/>
              <w:ind w:left="72"/>
            </w:pPr>
            <w:r w:rsidRPr="00C62D1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Развитие образного </w:t>
            </w:r>
            <w:r w:rsidRPr="00C62D15">
              <w:rPr>
                <w:lang w:val="ru-RU"/>
              </w:rPr>
              <w:br/>
            </w:r>
            <w:r w:rsidRPr="00C62D1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видения и способности </w:t>
            </w:r>
            <w:r w:rsidRPr="00C62D15">
              <w:rPr>
                <w:lang w:val="ru-RU"/>
              </w:rPr>
              <w:br/>
            </w:r>
            <w:r w:rsidRPr="00C62D1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целостного, обобщённого видения.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Пятно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основа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графического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изображения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Default="008A1BD3" w:rsidP="008A1BD3">
            <w:pPr>
              <w:autoSpaceDE w:val="0"/>
              <w:autoSpaceDN w:val="0"/>
              <w:spacing w:before="100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Default="008A1BD3" w:rsidP="008A1BD3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Default="008A1BD3" w:rsidP="008A1BD3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Default="008A1BD3" w:rsidP="008A1BD3">
            <w:pPr>
              <w:autoSpaceDE w:val="0"/>
              <w:autoSpaceDN w:val="0"/>
              <w:spacing w:before="100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18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.11.2022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Default="008A1BD3" w:rsidP="008A1BD3">
            <w:pPr>
              <w:autoSpaceDE w:val="0"/>
              <w:autoSpaceDN w:val="0"/>
              <w:spacing w:before="100" w:after="0" w:line="262" w:lineRule="auto"/>
              <w:ind w:left="72" w:right="288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8A1BD3" w:rsidTr="008A1BD3">
        <w:trPr>
          <w:trHeight w:hRule="exact" w:val="150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Default="008A1BD3" w:rsidP="008A1BD3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12.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Pr="00C62D15" w:rsidRDefault="008A1BD3" w:rsidP="008A1BD3">
            <w:pPr>
              <w:autoSpaceDE w:val="0"/>
              <w:autoSpaceDN w:val="0"/>
              <w:spacing w:before="98" w:after="0"/>
              <w:ind w:left="72" w:right="144"/>
              <w:rPr>
                <w:lang w:val="ru-RU"/>
              </w:rPr>
            </w:pPr>
            <w:r w:rsidRPr="00C62D1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Навыки работы на уроке с жидкой краской и кистью, уход за своим рабочим </w:t>
            </w:r>
            <w:r w:rsidRPr="00C62D15">
              <w:rPr>
                <w:lang w:val="ru-RU"/>
              </w:rPr>
              <w:br/>
            </w:r>
            <w:r w:rsidRPr="00C62D1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местом.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Default="008A1BD3" w:rsidP="008A1BD3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Default="008A1BD3" w:rsidP="008A1BD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Default="008A1BD3" w:rsidP="008A1BD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Default="008A1BD3" w:rsidP="008A1BD3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</w:t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.11.2022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Default="008A1BD3" w:rsidP="008A1BD3">
            <w:pPr>
              <w:autoSpaceDE w:val="0"/>
              <w:autoSpaceDN w:val="0"/>
              <w:spacing w:before="98" w:after="0" w:line="262" w:lineRule="auto"/>
              <w:ind w:left="72" w:right="288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8A1BD3" w:rsidTr="008A1BD3">
        <w:trPr>
          <w:trHeight w:hRule="exact" w:val="1836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Default="008A1BD3" w:rsidP="008A1BD3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13.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Pr="00C62D15" w:rsidRDefault="008A1BD3" w:rsidP="008A1BD3">
            <w:pPr>
              <w:autoSpaceDE w:val="0"/>
              <w:autoSpaceDN w:val="0"/>
              <w:spacing w:before="98" w:after="0" w:line="281" w:lineRule="auto"/>
              <w:ind w:left="72"/>
              <w:rPr>
                <w:lang w:val="ru-RU"/>
              </w:rPr>
            </w:pPr>
            <w:r w:rsidRPr="00C62D1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Рассмотрение и анализ </w:t>
            </w:r>
            <w:r w:rsidRPr="00C62D15">
              <w:rPr>
                <w:lang w:val="ru-RU"/>
              </w:rPr>
              <w:br/>
            </w:r>
            <w:r w:rsidRPr="00C62D1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средств выражения —</w:t>
            </w:r>
            <w:r w:rsidRPr="00C62D15">
              <w:rPr>
                <w:lang w:val="ru-RU"/>
              </w:rPr>
              <w:br/>
            </w:r>
            <w:r w:rsidRPr="00C62D1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пятна и линии — в </w:t>
            </w:r>
            <w:r w:rsidRPr="00C62D15">
              <w:rPr>
                <w:lang w:val="ru-RU"/>
              </w:rPr>
              <w:br/>
            </w:r>
            <w:r w:rsidRPr="00C62D1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иллюстрациях художников к детским книгам.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Default="008A1BD3" w:rsidP="008A1BD3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Default="008A1BD3" w:rsidP="008A1BD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Default="008A1BD3" w:rsidP="008A1BD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Default="008A1BD3" w:rsidP="008A1BD3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2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.12.2022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Default="008A1BD3" w:rsidP="008A1BD3">
            <w:pPr>
              <w:autoSpaceDE w:val="0"/>
              <w:autoSpaceDN w:val="0"/>
              <w:spacing w:before="98" w:after="0" w:line="262" w:lineRule="auto"/>
              <w:ind w:left="72" w:right="288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8A1BD3" w:rsidTr="008A1BD3">
        <w:trPr>
          <w:trHeight w:hRule="exact" w:val="217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Default="008A1BD3" w:rsidP="008A1BD3">
            <w:pPr>
              <w:autoSpaceDE w:val="0"/>
              <w:autoSpaceDN w:val="0"/>
              <w:spacing w:before="100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14.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Pr="00C62D15" w:rsidRDefault="008A1BD3" w:rsidP="008A1BD3">
            <w:pPr>
              <w:autoSpaceDE w:val="0"/>
              <w:autoSpaceDN w:val="0"/>
              <w:spacing w:before="100" w:after="0" w:line="230" w:lineRule="auto"/>
              <w:ind w:left="72"/>
              <w:rPr>
                <w:lang w:val="ru-RU"/>
              </w:rPr>
            </w:pPr>
            <w:r w:rsidRPr="00C62D1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Три основных цвета.</w:t>
            </w:r>
          </w:p>
          <w:p w:rsidR="008A1BD3" w:rsidRPr="00C62D15" w:rsidRDefault="008A1BD3" w:rsidP="008A1BD3">
            <w:pPr>
              <w:autoSpaceDE w:val="0"/>
              <w:autoSpaceDN w:val="0"/>
              <w:spacing w:before="72" w:after="0" w:line="271" w:lineRule="auto"/>
              <w:ind w:left="72" w:right="144"/>
              <w:rPr>
                <w:lang w:val="ru-RU"/>
              </w:rPr>
            </w:pPr>
            <w:r w:rsidRPr="00C62D1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Ассоциативные </w:t>
            </w:r>
            <w:r w:rsidRPr="00C62D15">
              <w:rPr>
                <w:lang w:val="ru-RU"/>
              </w:rPr>
              <w:br/>
            </w:r>
            <w:r w:rsidRPr="00C62D1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представления, связанные с каждым из цветов.</w:t>
            </w:r>
          </w:p>
          <w:p w:rsidR="008A1BD3" w:rsidRPr="00C62D15" w:rsidRDefault="008A1BD3" w:rsidP="008A1BD3">
            <w:pPr>
              <w:autoSpaceDE w:val="0"/>
              <w:autoSpaceDN w:val="0"/>
              <w:spacing w:before="70" w:after="0" w:line="262" w:lineRule="auto"/>
              <w:ind w:right="144"/>
              <w:jc w:val="center"/>
              <w:rPr>
                <w:lang w:val="ru-RU"/>
              </w:rPr>
            </w:pPr>
            <w:r w:rsidRPr="00C62D1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Навыки смешения красок и получения нового цвета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Default="008A1BD3" w:rsidP="008A1BD3">
            <w:pPr>
              <w:autoSpaceDE w:val="0"/>
              <w:autoSpaceDN w:val="0"/>
              <w:spacing w:before="100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Default="008A1BD3" w:rsidP="008A1BD3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Default="008A1BD3" w:rsidP="008A1BD3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Default="00FA3B59" w:rsidP="008A1BD3">
            <w:pPr>
              <w:autoSpaceDE w:val="0"/>
              <w:autoSpaceDN w:val="0"/>
              <w:spacing w:before="100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09</w:t>
            </w:r>
            <w:r w:rsidR="008A1BD3">
              <w:rPr>
                <w:rFonts w:ascii="Times New Roman" w:eastAsia="Times New Roman" w:hAnsi="Times New Roman"/>
                <w:color w:val="000000"/>
                <w:sz w:val="24"/>
              </w:rPr>
              <w:t>.12.2022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Default="008A1BD3" w:rsidP="008A1BD3">
            <w:pPr>
              <w:autoSpaceDE w:val="0"/>
              <w:autoSpaceDN w:val="0"/>
              <w:spacing w:before="100" w:after="0" w:line="262" w:lineRule="auto"/>
              <w:ind w:left="72" w:right="288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8A1BD3" w:rsidTr="008A1BD3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Default="008A1BD3" w:rsidP="008A1BD3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15.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Default="008A1BD3" w:rsidP="008A1BD3">
            <w:pPr>
              <w:autoSpaceDE w:val="0"/>
              <w:autoSpaceDN w:val="0"/>
              <w:spacing w:before="98" w:after="0" w:line="262" w:lineRule="auto"/>
              <w:ind w:left="72" w:right="43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Эмоциональная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выразительность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цвета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Default="008A1BD3" w:rsidP="008A1BD3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Default="008A1BD3" w:rsidP="008A1BD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Default="008A1BD3" w:rsidP="008A1BD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Default="00FA3B59" w:rsidP="008A1BD3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16</w:t>
            </w:r>
            <w:r w:rsidR="008A1BD3">
              <w:rPr>
                <w:rFonts w:ascii="Times New Roman" w:eastAsia="Times New Roman" w:hAnsi="Times New Roman"/>
                <w:color w:val="000000"/>
                <w:sz w:val="24"/>
              </w:rPr>
              <w:t>.12.2022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Default="008A1BD3" w:rsidP="008A1BD3">
            <w:pPr>
              <w:autoSpaceDE w:val="0"/>
              <w:autoSpaceDN w:val="0"/>
              <w:spacing w:before="98" w:after="0" w:line="262" w:lineRule="auto"/>
              <w:ind w:left="72" w:right="288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8A1BD3" w:rsidTr="008A1BD3">
        <w:trPr>
          <w:trHeight w:hRule="exact" w:val="114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Default="008A1BD3" w:rsidP="008A1BD3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16.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Pr="00C62D15" w:rsidRDefault="008A1BD3" w:rsidP="008A1BD3">
            <w:pPr>
              <w:autoSpaceDE w:val="0"/>
              <w:autoSpaceDN w:val="0"/>
              <w:spacing w:before="98" w:after="0" w:line="271" w:lineRule="auto"/>
              <w:ind w:left="72" w:right="432"/>
              <w:rPr>
                <w:lang w:val="ru-RU"/>
              </w:rPr>
            </w:pPr>
            <w:r w:rsidRPr="00C62D1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Цвет как выражение </w:t>
            </w:r>
            <w:r w:rsidRPr="00C62D15">
              <w:rPr>
                <w:lang w:val="ru-RU"/>
              </w:rPr>
              <w:br/>
            </w:r>
            <w:r w:rsidRPr="00C62D1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настроения, душевного состояния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Default="008A1BD3" w:rsidP="008A1BD3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Default="008A1BD3" w:rsidP="008A1BD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Default="008A1BD3" w:rsidP="008A1BD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Default="00FA3B59" w:rsidP="008A1BD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</w:t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3</w:t>
            </w:r>
            <w:r w:rsidR="008A1BD3">
              <w:rPr>
                <w:rFonts w:ascii="Times New Roman" w:eastAsia="Times New Roman" w:hAnsi="Times New Roman"/>
                <w:color w:val="000000"/>
                <w:sz w:val="24"/>
              </w:rPr>
              <w:t xml:space="preserve">.12.2022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Default="008A1BD3" w:rsidP="008A1BD3">
            <w:pPr>
              <w:tabs>
                <w:tab w:val="left" w:pos="156"/>
              </w:tabs>
              <w:autoSpaceDE w:val="0"/>
              <w:autoSpaceDN w:val="0"/>
              <w:spacing w:before="98" w:after="0" w:line="262" w:lineRule="auto"/>
              <w:ind w:right="288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r>
              <w:tab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</w:tbl>
    <w:p w:rsidR="008A1BD3" w:rsidRDefault="008A1BD3" w:rsidP="008A1BD3">
      <w:pPr>
        <w:autoSpaceDE w:val="0"/>
        <w:autoSpaceDN w:val="0"/>
        <w:spacing w:after="0" w:line="14" w:lineRule="exact"/>
      </w:pPr>
    </w:p>
    <w:p w:rsidR="008A1BD3" w:rsidRDefault="008A1BD3" w:rsidP="008A1BD3">
      <w:pPr>
        <w:sectPr w:rsidR="008A1BD3">
          <w:pgSz w:w="11900" w:h="16840"/>
          <w:pgMar w:top="284" w:right="650" w:bottom="860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8A1BD3" w:rsidRDefault="008A1BD3" w:rsidP="008A1BD3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504"/>
        <w:gridCol w:w="2966"/>
        <w:gridCol w:w="732"/>
        <w:gridCol w:w="1620"/>
        <w:gridCol w:w="1668"/>
        <w:gridCol w:w="1236"/>
        <w:gridCol w:w="1826"/>
      </w:tblGrid>
      <w:tr w:rsidR="008A1BD3" w:rsidTr="008A1BD3">
        <w:trPr>
          <w:trHeight w:hRule="exact" w:val="284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Default="008A1BD3" w:rsidP="008A1BD3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17.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Default="008A1BD3" w:rsidP="008A1BD3">
            <w:pPr>
              <w:autoSpaceDE w:val="0"/>
              <w:autoSpaceDN w:val="0"/>
              <w:spacing w:before="98" w:after="0" w:line="286" w:lineRule="auto"/>
              <w:ind w:left="72"/>
            </w:pPr>
            <w:r w:rsidRPr="00C62D1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Наш мир украшают цветы. Живописное изображение по представлению и </w:t>
            </w:r>
            <w:r w:rsidRPr="00C62D15">
              <w:rPr>
                <w:lang w:val="ru-RU"/>
              </w:rPr>
              <w:br/>
            </w:r>
            <w:r w:rsidRPr="00C62D1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восприятию разных по </w:t>
            </w:r>
            <w:r w:rsidRPr="00C62D15">
              <w:rPr>
                <w:lang w:val="ru-RU"/>
              </w:rPr>
              <w:br/>
            </w:r>
            <w:r w:rsidRPr="00C62D1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цвету и формам цветков.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Развитие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навыков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гуашью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навыков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наблюдения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Default="008A1BD3" w:rsidP="008A1BD3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Default="008A1BD3" w:rsidP="008A1BD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Default="008A1BD3" w:rsidP="008A1BD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Default="00FA3B59" w:rsidP="008A1BD3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3</w:t>
            </w:r>
            <w:r w:rsidR="008A1BD3">
              <w:rPr>
                <w:rFonts w:ascii="Times New Roman" w:eastAsia="Times New Roman" w:hAnsi="Times New Roman"/>
                <w:color w:val="000000"/>
                <w:sz w:val="24"/>
              </w:rPr>
              <w:t>.01.2023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Default="008A1BD3" w:rsidP="008A1BD3">
            <w:pPr>
              <w:autoSpaceDE w:val="0"/>
              <w:autoSpaceDN w:val="0"/>
              <w:spacing w:before="98" w:after="0" w:line="262" w:lineRule="auto"/>
              <w:ind w:left="72" w:right="288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8A1BD3" w:rsidTr="008A1BD3">
        <w:trPr>
          <w:trHeight w:hRule="exact" w:val="2846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Default="008A1BD3" w:rsidP="008A1BD3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18.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Default="008A1BD3" w:rsidP="008A1BD3">
            <w:pPr>
              <w:autoSpaceDE w:val="0"/>
              <w:autoSpaceDN w:val="0"/>
              <w:spacing w:before="98" w:after="0" w:line="286" w:lineRule="auto"/>
              <w:ind w:left="72" w:right="576"/>
            </w:pPr>
            <w:r w:rsidRPr="00C62D1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Тематическая </w:t>
            </w:r>
            <w:r w:rsidRPr="00C62D15">
              <w:rPr>
                <w:lang w:val="ru-RU"/>
              </w:rPr>
              <w:br/>
            </w:r>
            <w:proofErr w:type="spellStart"/>
            <w:r w:rsidRPr="00C62D1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композиция</w:t>
            </w:r>
            <w:proofErr w:type="gramStart"/>
            <w:r w:rsidRPr="00C62D1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«В</w:t>
            </w:r>
            <w:proofErr w:type="gramEnd"/>
            <w:r w:rsidRPr="00C62D1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ремена</w:t>
            </w:r>
            <w:proofErr w:type="spellEnd"/>
            <w:r w:rsidRPr="00C62D1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года». Контрастные цветовые состояния времён года.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гуашью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, в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технике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аппликации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или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в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смешанной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технике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Default="008A1BD3" w:rsidP="008A1BD3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Default="008A1BD3" w:rsidP="008A1BD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Default="008A1BD3" w:rsidP="008A1BD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Default="00FA3B59" w:rsidP="008A1BD3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20</w:t>
            </w:r>
            <w:r w:rsidR="008A1BD3">
              <w:rPr>
                <w:rFonts w:ascii="Times New Roman" w:eastAsia="Times New Roman" w:hAnsi="Times New Roman"/>
                <w:color w:val="000000"/>
                <w:sz w:val="24"/>
              </w:rPr>
              <w:t>.01.2023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Default="008A1BD3" w:rsidP="008A1BD3">
            <w:pPr>
              <w:autoSpaceDE w:val="0"/>
              <w:autoSpaceDN w:val="0"/>
              <w:spacing w:before="98" w:after="0" w:line="262" w:lineRule="auto"/>
              <w:ind w:left="72" w:right="288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8A1BD3" w:rsidTr="008A1BD3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Default="008A1BD3" w:rsidP="008A1BD3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19.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Default="008A1BD3" w:rsidP="008A1BD3">
            <w:pPr>
              <w:autoSpaceDE w:val="0"/>
              <w:autoSpaceDN w:val="0"/>
              <w:spacing w:before="9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Узоры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природе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Default="008A1BD3" w:rsidP="008A1BD3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Default="008A1BD3" w:rsidP="008A1BD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Default="008A1BD3" w:rsidP="008A1BD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Default="00FA3B59" w:rsidP="008A1BD3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</w:t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7</w:t>
            </w:r>
            <w:r w:rsidR="008A1BD3">
              <w:rPr>
                <w:rFonts w:ascii="Times New Roman" w:eastAsia="Times New Roman" w:hAnsi="Times New Roman"/>
                <w:color w:val="000000"/>
                <w:sz w:val="24"/>
              </w:rPr>
              <w:t>.01.2023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Default="008A1BD3" w:rsidP="008A1BD3">
            <w:pPr>
              <w:autoSpaceDE w:val="0"/>
              <w:autoSpaceDN w:val="0"/>
              <w:spacing w:before="98" w:after="0" w:line="262" w:lineRule="auto"/>
              <w:ind w:left="72" w:right="288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8A1BD3" w:rsidTr="008A1BD3">
        <w:trPr>
          <w:trHeight w:hRule="exact" w:val="2172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Default="008A1BD3" w:rsidP="008A1BD3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20.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Pr="00C62D15" w:rsidRDefault="008A1BD3" w:rsidP="008A1BD3">
            <w:pPr>
              <w:autoSpaceDE w:val="0"/>
              <w:autoSpaceDN w:val="0"/>
              <w:spacing w:before="98" w:after="0" w:line="271" w:lineRule="auto"/>
              <w:ind w:left="72" w:right="432"/>
              <w:rPr>
                <w:lang w:val="ru-RU"/>
              </w:rPr>
            </w:pPr>
            <w:r w:rsidRPr="00C62D1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Узоры и орнаменты, </w:t>
            </w:r>
            <w:r w:rsidRPr="00C62D15">
              <w:rPr>
                <w:lang w:val="ru-RU"/>
              </w:rPr>
              <w:br/>
            </w:r>
            <w:r w:rsidRPr="00C62D1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создаваемые людьми, и разнообразие их видов.</w:t>
            </w:r>
          </w:p>
          <w:p w:rsidR="008A1BD3" w:rsidRDefault="008A1BD3" w:rsidP="008A1BD3">
            <w:pPr>
              <w:autoSpaceDE w:val="0"/>
              <w:autoSpaceDN w:val="0"/>
              <w:spacing w:before="70" w:after="0" w:line="271" w:lineRule="auto"/>
              <w:ind w:left="72" w:right="1008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Орнаменты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геометрические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растительные</w:t>
            </w:r>
            <w:proofErr w:type="spellEnd"/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Default="008A1BD3" w:rsidP="008A1BD3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Default="008A1BD3" w:rsidP="008A1BD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Default="008A1BD3" w:rsidP="008A1BD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Default="00FA3B59" w:rsidP="008A1BD3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</w:t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2</w:t>
            </w:r>
            <w:r w:rsidR="008A1BD3">
              <w:rPr>
                <w:rFonts w:ascii="Times New Roman" w:eastAsia="Times New Roman" w:hAnsi="Times New Roman"/>
                <w:color w:val="000000"/>
                <w:sz w:val="24"/>
              </w:rPr>
              <w:t>.2023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Default="008A1BD3" w:rsidP="008A1BD3">
            <w:pPr>
              <w:autoSpaceDE w:val="0"/>
              <w:autoSpaceDN w:val="0"/>
              <w:spacing w:before="98" w:after="0" w:line="262" w:lineRule="auto"/>
              <w:ind w:left="72" w:right="288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8A1BD3" w:rsidTr="008A1BD3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Default="008A1BD3" w:rsidP="008A1BD3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21.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Pr="00C62D15" w:rsidRDefault="008A1BD3" w:rsidP="008A1BD3">
            <w:pPr>
              <w:autoSpaceDE w:val="0"/>
              <w:autoSpaceDN w:val="0"/>
              <w:spacing w:before="98" w:after="0" w:line="262" w:lineRule="auto"/>
              <w:ind w:left="72" w:right="144"/>
              <w:rPr>
                <w:lang w:val="ru-RU"/>
              </w:rPr>
            </w:pPr>
            <w:r w:rsidRPr="00C62D1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Декоративная композиция в круге или полосе.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Default="008A1BD3" w:rsidP="008A1BD3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Default="008A1BD3" w:rsidP="008A1BD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Default="008A1BD3" w:rsidP="008A1BD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Default="00FA3B59" w:rsidP="008A1BD3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10</w:t>
            </w:r>
            <w:r w:rsidR="008A1BD3">
              <w:rPr>
                <w:rFonts w:ascii="Times New Roman" w:eastAsia="Times New Roman" w:hAnsi="Times New Roman"/>
                <w:color w:val="000000"/>
                <w:sz w:val="24"/>
              </w:rPr>
              <w:t>.02.2023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Default="008A1BD3" w:rsidP="008A1BD3">
            <w:pPr>
              <w:autoSpaceDE w:val="0"/>
              <w:autoSpaceDN w:val="0"/>
              <w:spacing w:before="98" w:after="0" w:line="262" w:lineRule="auto"/>
              <w:ind w:left="72" w:right="288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8A1BD3" w:rsidTr="008A1BD3">
        <w:trPr>
          <w:trHeight w:hRule="exact" w:val="3182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Default="008A1BD3" w:rsidP="008A1BD3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22.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Pr="00C62D15" w:rsidRDefault="008A1BD3" w:rsidP="008A1BD3">
            <w:pPr>
              <w:autoSpaceDE w:val="0"/>
              <w:autoSpaceDN w:val="0"/>
              <w:spacing w:before="98" w:after="0" w:line="286" w:lineRule="auto"/>
              <w:ind w:left="72"/>
              <w:rPr>
                <w:lang w:val="ru-RU"/>
              </w:rPr>
            </w:pPr>
            <w:r w:rsidRPr="00C62D1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Орнамент, характерный </w:t>
            </w:r>
            <w:r w:rsidRPr="00C62D15">
              <w:rPr>
                <w:lang w:val="ru-RU"/>
              </w:rPr>
              <w:br/>
            </w:r>
            <w:r w:rsidRPr="00C62D1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для игрушек одного из </w:t>
            </w:r>
            <w:r w:rsidRPr="00C62D15">
              <w:rPr>
                <w:lang w:val="ru-RU"/>
              </w:rPr>
              <w:br/>
            </w:r>
            <w:r w:rsidRPr="00C62D1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наиболее известных </w:t>
            </w:r>
            <w:r w:rsidRPr="00C62D15">
              <w:rPr>
                <w:lang w:val="ru-RU"/>
              </w:rPr>
              <w:br/>
            </w:r>
            <w:r w:rsidRPr="00C62D1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народных художественных промыслов. Дымковская, </w:t>
            </w:r>
            <w:proofErr w:type="spellStart"/>
            <w:r w:rsidRPr="00C62D1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каргопольская</w:t>
            </w:r>
            <w:proofErr w:type="spellEnd"/>
            <w:r w:rsidRPr="00C62D1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игрушка </w:t>
            </w:r>
            <w:r w:rsidRPr="00C62D15">
              <w:rPr>
                <w:lang w:val="ru-RU"/>
              </w:rPr>
              <w:br/>
            </w:r>
            <w:r w:rsidRPr="00C62D1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или по выбору учителя с учётом местных </w:t>
            </w:r>
            <w:r w:rsidRPr="00C62D15">
              <w:rPr>
                <w:lang w:val="ru-RU"/>
              </w:rPr>
              <w:br/>
            </w:r>
            <w:r w:rsidRPr="00C62D1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промыслов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Default="008A1BD3" w:rsidP="008A1BD3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Default="008A1BD3" w:rsidP="008A1BD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Default="008A1BD3" w:rsidP="008A1BD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Default="00FA3B59" w:rsidP="008A1BD3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7</w:t>
            </w:r>
            <w:r w:rsidR="008A1BD3">
              <w:rPr>
                <w:rFonts w:ascii="Times New Roman" w:eastAsia="Times New Roman" w:hAnsi="Times New Roman"/>
                <w:color w:val="000000"/>
                <w:sz w:val="24"/>
              </w:rPr>
              <w:t>.02.2023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Default="008A1BD3" w:rsidP="008A1BD3">
            <w:pPr>
              <w:autoSpaceDE w:val="0"/>
              <w:autoSpaceDN w:val="0"/>
              <w:spacing w:before="98" w:after="0" w:line="262" w:lineRule="auto"/>
              <w:ind w:left="72" w:right="288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8A1BD3" w:rsidTr="008A1BD3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Default="008A1BD3" w:rsidP="008A1BD3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23.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Pr="00C62D15" w:rsidRDefault="008A1BD3" w:rsidP="008A1BD3">
            <w:pPr>
              <w:autoSpaceDE w:val="0"/>
              <w:autoSpaceDN w:val="0"/>
              <w:spacing w:before="98" w:after="0" w:line="262" w:lineRule="auto"/>
              <w:ind w:right="720"/>
              <w:jc w:val="center"/>
              <w:rPr>
                <w:lang w:val="ru-RU"/>
              </w:rPr>
            </w:pPr>
            <w:r w:rsidRPr="00C62D1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Форма и украшение бытовых предметов.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Default="008A1BD3" w:rsidP="008A1BD3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Default="008A1BD3" w:rsidP="008A1BD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Default="008A1BD3" w:rsidP="008A1BD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Default="00FA3B59" w:rsidP="008A1BD3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03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.03</w:t>
            </w:r>
            <w:r w:rsidR="008A1BD3">
              <w:rPr>
                <w:rFonts w:ascii="Times New Roman" w:eastAsia="Times New Roman" w:hAnsi="Times New Roman"/>
                <w:color w:val="000000"/>
                <w:sz w:val="24"/>
              </w:rPr>
              <w:t>.2023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Default="008A1BD3" w:rsidP="008A1BD3">
            <w:pPr>
              <w:autoSpaceDE w:val="0"/>
              <w:autoSpaceDN w:val="0"/>
              <w:spacing w:before="98" w:after="0" w:line="262" w:lineRule="auto"/>
              <w:ind w:left="72" w:right="288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8A1BD3" w:rsidTr="008A1BD3">
        <w:trPr>
          <w:trHeight w:hRule="exact" w:val="1816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Default="008A1BD3" w:rsidP="008A1BD3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24.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Pr="00C62D15" w:rsidRDefault="008A1BD3" w:rsidP="008A1BD3">
            <w:pPr>
              <w:autoSpaceDE w:val="0"/>
              <w:autoSpaceDN w:val="0"/>
              <w:spacing w:before="98" w:after="0" w:line="262" w:lineRule="auto"/>
              <w:ind w:left="72" w:right="144"/>
              <w:rPr>
                <w:lang w:val="ru-RU"/>
              </w:rPr>
            </w:pPr>
            <w:r w:rsidRPr="00C62D1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Восприятие произведений детского творчества.</w:t>
            </w:r>
          </w:p>
          <w:p w:rsidR="008A1BD3" w:rsidRPr="00C62D15" w:rsidRDefault="008A1BD3" w:rsidP="008A1BD3">
            <w:pPr>
              <w:autoSpaceDE w:val="0"/>
              <w:autoSpaceDN w:val="0"/>
              <w:spacing w:before="70" w:after="0" w:line="271" w:lineRule="auto"/>
              <w:ind w:left="72" w:right="144"/>
              <w:rPr>
                <w:lang w:val="ru-RU"/>
              </w:rPr>
            </w:pPr>
            <w:r w:rsidRPr="00C62D1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Обсуждение сюжетного и эмоционального </w:t>
            </w:r>
            <w:r w:rsidRPr="00C62D15">
              <w:rPr>
                <w:lang w:val="ru-RU"/>
              </w:rPr>
              <w:br/>
            </w:r>
            <w:r w:rsidRPr="00C62D1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содержания детских работ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Default="008A1BD3" w:rsidP="008A1BD3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Default="008A1BD3" w:rsidP="008A1BD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Default="008A1BD3" w:rsidP="008A1BD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Default="00FA3B59" w:rsidP="00FA3B59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10</w:t>
            </w:r>
            <w:r w:rsidR="008A1BD3">
              <w:rPr>
                <w:rFonts w:ascii="Times New Roman" w:eastAsia="Times New Roman" w:hAnsi="Times New Roman"/>
                <w:color w:val="000000"/>
                <w:sz w:val="24"/>
              </w:rPr>
              <w:t>.03.2023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Default="008A1BD3" w:rsidP="008A1BD3">
            <w:pPr>
              <w:autoSpaceDE w:val="0"/>
              <w:autoSpaceDN w:val="0"/>
              <w:spacing w:before="98" w:after="0" w:line="262" w:lineRule="auto"/>
              <w:ind w:left="72" w:right="288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</w:tbl>
    <w:p w:rsidR="008A1BD3" w:rsidRDefault="008A1BD3" w:rsidP="008A1BD3">
      <w:pPr>
        <w:autoSpaceDE w:val="0"/>
        <w:autoSpaceDN w:val="0"/>
        <w:spacing w:after="0" w:line="14" w:lineRule="exact"/>
      </w:pPr>
    </w:p>
    <w:p w:rsidR="008A1BD3" w:rsidRDefault="008A1BD3" w:rsidP="008A1BD3">
      <w:pPr>
        <w:sectPr w:rsidR="008A1BD3">
          <w:pgSz w:w="11900" w:h="16840"/>
          <w:pgMar w:top="284" w:right="650" w:bottom="448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8A1BD3" w:rsidRDefault="008A1BD3" w:rsidP="008A1BD3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504"/>
        <w:gridCol w:w="2966"/>
        <w:gridCol w:w="732"/>
        <w:gridCol w:w="1620"/>
        <w:gridCol w:w="1668"/>
        <w:gridCol w:w="1236"/>
        <w:gridCol w:w="1826"/>
      </w:tblGrid>
      <w:tr w:rsidR="008A1BD3" w:rsidTr="008A1BD3">
        <w:trPr>
          <w:trHeight w:hRule="exact" w:val="318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Default="008A1BD3" w:rsidP="008A1BD3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25.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Pr="00C62D15" w:rsidRDefault="008A1BD3" w:rsidP="008A1BD3">
            <w:pPr>
              <w:autoSpaceDE w:val="0"/>
              <w:autoSpaceDN w:val="0"/>
              <w:spacing w:before="98" w:after="0" w:line="286" w:lineRule="auto"/>
              <w:ind w:left="72"/>
              <w:rPr>
                <w:lang w:val="ru-RU"/>
              </w:rPr>
            </w:pPr>
            <w:proofErr w:type="gramStart"/>
            <w:r w:rsidRPr="00C62D1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Художественное </w:t>
            </w:r>
            <w:r w:rsidRPr="00C62D15">
              <w:rPr>
                <w:lang w:val="ru-RU"/>
              </w:rPr>
              <w:br/>
            </w:r>
            <w:r w:rsidRPr="00C62D1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наблюдение окружающего мира (мира природы) и </w:t>
            </w:r>
            <w:r w:rsidRPr="00C62D15">
              <w:rPr>
                <w:lang w:val="ru-RU"/>
              </w:rPr>
              <w:br/>
            </w:r>
            <w:r w:rsidRPr="00C62D1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предметной среды жизни человека в зависимости от поставленной </w:t>
            </w:r>
            <w:r w:rsidRPr="00C62D15">
              <w:rPr>
                <w:lang w:val="ru-RU"/>
              </w:rPr>
              <w:br/>
            </w:r>
            <w:r w:rsidRPr="00C62D1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аналитической и </w:t>
            </w:r>
            <w:r w:rsidRPr="00C62D15">
              <w:rPr>
                <w:lang w:val="ru-RU"/>
              </w:rPr>
              <w:br/>
            </w:r>
            <w:r w:rsidRPr="00C62D1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эстетической задачи </w:t>
            </w:r>
            <w:r w:rsidRPr="00C62D15">
              <w:rPr>
                <w:lang w:val="ru-RU"/>
              </w:rPr>
              <w:br/>
            </w:r>
            <w:r w:rsidRPr="00C62D1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наблюдения (установки</w:t>
            </w:r>
            <w:proofErr w:type="gramEnd"/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Default="008A1BD3" w:rsidP="008A1BD3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Default="008A1BD3" w:rsidP="008A1BD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Default="008A1BD3" w:rsidP="008A1BD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Default="008A1BD3" w:rsidP="00FA3B59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  <w:r w:rsidR="00FA3B5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7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.03.2023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Default="008A1BD3" w:rsidP="008A1BD3">
            <w:pPr>
              <w:autoSpaceDE w:val="0"/>
              <w:autoSpaceDN w:val="0"/>
              <w:spacing w:before="98" w:after="0" w:line="262" w:lineRule="auto"/>
              <w:ind w:left="72" w:right="288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8A1BD3" w:rsidTr="008A1BD3">
        <w:trPr>
          <w:trHeight w:hRule="exact" w:val="217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Default="008A1BD3" w:rsidP="008A1BD3">
            <w:pPr>
              <w:autoSpaceDE w:val="0"/>
              <w:autoSpaceDN w:val="0"/>
              <w:spacing w:before="100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26.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Pr="00C62D15" w:rsidRDefault="008A1BD3" w:rsidP="008A1BD3">
            <w:pPr>
              <w:autoSpaceDE w:val="0"/>
              <w:autoSpaceDN w:val="0"/>
              <w:spacing w:before="100" w:after="0" w:line="281" w:lineRule="auto"/>
              <w:ind w:left="72"/>
              <w:rPr>
                <w:lang w:val="ru-RU"/>
              </w:rPr>
            </w:pPr>
            <w:r w:rsidRPr="00C62D1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Рассматривание </w:t>
            </w:r>
            <w:r w:rsidRPr="00C62D15">
              <w:rPr>
                <w:lang w:val="ru-RU"/>
              </w:rPr>
              <w:br/>
            </w:r>
            <w:r w:rsidRPr="00C62D1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иллюстраций к детским </w:t>
            </w:r>
            <w:r w:rsidRPr="00C62D15">
              <w:rPr>
                <w:lang w:val="ru-RU"/>
              </w:rPr>
              <w:br/>
            </w:r>
            <w:r w:rsidRPr="00C62D1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книгам на основе </w:t>
            </w:r>
            <w:r w:rsidRPr="00C62D15">
              <w:rPr>
                <w:lang w:val="ru-RU"/>
              </w:rPr>
              <w:br/>
            </w:r>
            <w:r w:rsidRPr="00C62D1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содержательных установок учителя в соответствии с изучаемой темой.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Default="008A1BD3" w:rsidP="008A1BD3">
            <w:pPr>
              <w:autoSpaceDE w:val="0"/>
              <w:autoSpaceDN w:val="0"/>
              <w:spacing w:before="100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Default="008A1BD3" w:rsidP="008A1BD3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Default="008A1BD3" w:rsidP="008A1BD3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Default="00FA3B59" w:rsidP="008A1BD3">
            <w:pPr>
              <w:autoSpaceDE w:val="0"/>
              <w:autoSpaceDN w:val="0"/>
              <w:spacing w:before="100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</w:t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4</w:t>
            </w:r>
            <w:r w:rsidR="008A1BD3">
              <w:rPr>
                <w:rFonts w:ascii="Times New Roman" w:eastAsia="Times New Roman" w:hAnsi="Times New Roman"/>
                <w:color w:val="000000"/>
                <w:sz w:val="24"/>
              </w:rPr>
              <w:t>.03.2023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Default="008A1BD3" w:rsidP="008A1BD3">
            <w:pPr>
              <w:autoSpaceDE w:val="0"/>
              <w:autoSpaceDN w:val="0"/>
              <w:spacing w:before="100" w:after="0" w:line="262" w:lineRule="auto"/>
              <w:ind w:left="72" w:right="288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8A1BD3" w:rsidTr="008A1BD3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Default="008A1BD3" w:rsidP="008A1BD3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27.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Default="008A1BD3" w:rsidP="008A1BD3">
            <w:pPr>
              <w:autoSpaceDE w:val="0"/>
              <w:autoSpaceDN w:val="0"/>
              <w:spacing w:before="98" w:after="0" w:line="262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Знакомство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живописной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картиной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Default="008A1BD3" w:rsidP="008A1BD3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Default="008A1BD3" w:rsidP="008A1BD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Default="008A1BD3" w:rsidP="008A1BD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Default="00FA3B59" w:rsidP="008A1BD3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7</w:t>
            </w:r>
            <w:r w:rsidR="008A1BD3">
              <w:rPr>
                <w:rFonts w:ascii="Times New Roman" w:eastAsia="Times New Roman" w:hAnsi="Times New Roman"/>
                <w:color w:val="000000"/>
                <w:sz w:val="24"/>
              </w:rPr>
              <w:t>.04.2023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Default="008A1BD3" w:rsidP="008A1BD3">
            <w:pPr>
              <w:autoSpaceDE w:val="0"/>
              <w:autoSpaceDN w:val="0"/>
              <w:spacing w:before="98" w:after="0" w:line="262" w:lineRule="auto"/>
              <w:ind w:left="72" w:right="288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8A1BD3" w:rsidTr="008A1BD3">
        <w:trPr>
          <w:trHeight w:hRule="exact" w:val="318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Default="008A1BD3" w:rsidP="008A1BD3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28.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Pr="00C62D15" w:rsidRDefault="008A1BD3" w:rsidP="008A1BD3">
            <w:pPr>
              <w:autoSpaceDE w:val="0"/>
              <w:autoSpaceDN w:val="0"/>
              <w:spacing w:before="98" w:after="0" w:line="281" w:lineRule="auto"/>
              <w:ind w:left="72"/>
              <w:rPr>
                <w:lang w:val="ru-RU"/>
              </w:rPr>
            </w:pPr>
            <w:r w:rsidRPr="00C62D1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Обсуждение произведений с ярко выраженным </w:t>
            </w:r>
            <w:r w:rsidRPr="00C62D15">
              <w:rPr>
                <w:lang w:val="ru-RU"/>
              </w:rPr>
              <w:br/>
            </w:r>
            <w:r w:rsidRPr="00C62D1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эмоциональным </w:t>
            </w:r>
            <w:r w:rsidRPr="00C62D15">
              <w:rPr>
                <w:lang w:val="ru-RU"/>
              </w:rPr>
              <w:br/>
            </w:r>
            <w:r w:rsidRPr="00C62D1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настроением или со </w:t>
            </w:r>
            <w:r w:rsidRPr="00C62D15">
              <w:rPr>
                <w:lang w:val="ru-RU"/>
              </w:rPr>
              <w:br/>
            </w:r>
            <w:r w:rsidRPr="00C62D1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сказочным сюжетом.</w:t>
            </w:r>
          </w:p>
          <w:p w:rsidR="008A1BD3" w:rsidRPr="00C62D15" w:rsidRDefault="008A1BD3" w:rsidP="008A1BD3">
            <w:pPr>
              <w:autoSpaceDE w:val="0"/>
              <w:autoSpaceDN w:val="0"/>
              <w:spacing w:before="70" w:after="0" w:line="230" w:lineRule="auto"/>
              <w:ind w:left="72"/>
              <w:rPr>
                <w:lang w:val="ru-RU"/>
              </w:rPr>
            </w:pPr>
            <w:r w:rsidRPr="00C62D1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Произведения В. М.</w:t>
            </w:r>
          </w:p>
          <w:p w:rsidR="008A1BD3" w:rsidRPr="00C62D15" w:rsidRDefault="008A1BD3" w:rsidP="008A1BD3">
            <w:pPr>
              <w:autoSpaceDE w:val="0"/>
              <w:autoSpaceDN w:val="0"/>
              <w:spacing w:before="70" w:after="0" w:line="271" w:lineRule="auto"/>
              <w:ind w:left="72" w:right="144"/>
              <w:rPr>
                <w:lang w:val="ru-RU"/>
              </w:rPr>
            </w:pPr>
            <w:r w:rsidRPr="00C62D1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Васнецова, М. А. Врубеля и других художников (по выбору учителя).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Default="008A1BD3" w:rsidP="008A1BD3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Default="008A1BD3" w:rsidP="008A1BD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Default="008A1BD3" w:rsidP="008A1BD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Default="00FA3B59" w:rsidP="008A1BD3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4</w:t>
            </w:r>
            <w:r w:rsidR="008A1BD3">
              <w:rPr>
                <w:rFonts w:ascii="Times New Roman" w:eastAsia="Times New Roman" w:hAnsi="Times New Roman"/>
                <w:color w:val="000000"/>
                <w:sz w:val="24"/>
              </w:rPr>
              <w:t>.04.2023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Default="008A1BD3" w:rsidP="008A1BD3">
            <w:pPr>
              <w:autoSpaceDE w:val="0"/>
              <w:autoSpaceDN w:val="0"/>
              <w:spacing w:before="98" w:after="0" w:line="262" w:lineRule="auto"/>
              <w:ind w:left="72" w:right="288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8A1BD3" w:rsidRPr="008A1BD3" w:rsidTr="008A1BD3">
        <w:trPr>
          <w:trHeight w:hRule="exact" w:val="217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Default="008A1BD3" w:rsidP="008A1BD3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29.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Pr="00C62D15" w:rsidRDefault="008A1BD3" w:rsidP="008A1BD3">
            <w:pPr>
              <w:autoSpaceDE w:val="0"/>
              <w:autoSpaceDN w:val="0"/>
              <w:spacing w:before="98" w:after="0" w:line="283" w:lineRule="auto"/>
              <w:ind w:left="72" w:right="576"/>
              <w:rPr>
                <w:lang w:val="ru-RU"/>
              </w:rPr>
            </w:pPr>
            <w:r w:rsidRPr="00C62D1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Художник и зритель. Освоение зрительских умений на основе </w:t>
            </w:r>
            <w:r w:rsidRPr="00C62D15">
              <w:rPr>
                <w:lang w:val="ru-RU"/>
              </w:rPr>
              <w:br/>
            </w:r>
            <w:r w:rsidRPr="00C62D1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получаемых знаний и творческих установок наблюдения.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Default="008A1BD3" w:rsidP="008A1BD3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Default="008A1BD3" w:rsidP="008A1BD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Default="008A1BD3" w:rsidP="008A1BD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Default="00297789" w:rsidP="008A1BD3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28</w:t>
            </w:r>
            <w:r w:rsidR="008A1BD3">
              <w:rPr>
                <w:rFonts w:ascii="Times New Roman" w:eastAsia="Times New Roman" w:hAnsi="Times New Roman"/>
                <w:color w:val="000000"/>
                <w:sz w:val="24"/>
              </w:rPr>
              <w:t>.04.2023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Pr="00C62D15" w:rsidRDefault="008A1BD3" w:rsidP="008A1BD3">
            <w:pPr>
              <w:autoSpaceDE w:val="0"/>
              <w:autoSpaceDN w:val="0"/>
              <w:spacing w:before="98" w:after="0"/>
              <w:ind w:left="72"/>
              <w:rPr>
                <w:lang w:val="ru-RU"/>
              </w:rPr>
            </w:pPr>
            <w:r w:rsidRPr="00C62D1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Самооценка с </w:t>
            </w:r>
            <w:r w:rsidRPr="00C62D15">
              <w:rPr>
                <w:lang w:val="ru-RU"/>
              </w:rPr>
              <w:br/>
            </w:r>
            <w:proofErr w:type="spellStart"/>
            <w:r w:rsidRPr="00C62D1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использованием</w:t>
            </w:r>
            <w:proofErr w:type="gramStart"/>
            <w:r w:rsidRPr="00C62D1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«О</w:t>
            </w:r>
            <w:proofErr w:type="gramEnd"/>
            <w:r w:rsidRPr="00C62D1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ценочного</w:t>
            </w:r>
            <w:proofErr w:type="spellEnd"/>
            <w:r w:rsidRPr="00C62D1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62D15">
              <w:rPr>
                <w:lang w:val="ru-RU"/>
              </w:rPr>
              <w:br/>
            </w:r>
            <w:r w:rsidRPr="00C62D1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листа»;</w:t>
            </w:r>
          </w:p>
        </w:tc>
      </w:tr>
      <w:tr w:rsidR="008A1BD3" w:rsidRPr="008A1BD3" w:rsidTr="008A1BD3">
        <w:trPr>
          <w:trHeight w:hRule="exact" w:val="148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Default="008A1BD3" w:rsidP="008A1BD3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30.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Pr="00C62D15" w:rsidRDefault="008A1BD3" w:rsidP="008A1BD3">
            <w:pPr>
              <w:autoSpaceDE w:val="0"/>
              <w:autoSpaceDN w:val="0"/>
              <w:spacing w:before="98" w:after="0"/>
              <w:ind w:left="72" w:right="144"/>
              <w:rPr>
                <w:lang w:val="ru-RU"/>
              </w:rPr>
            </w:pPr>
            <w:r w:rsidRPr="00C62D1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Ассоциации из личного опыта учащихся и оценка эмоционального </w:t>
            </w:r>
            <w:r w:rsidRPr="00C62D15">
              <w:rPr>
                <w:lang w:val="ru-RU"/>
              </w:rPr>
              <w:br/>
            </w:r>
            <w:r w:rsidRPr="00C62D1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содержания произведений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Default="008A1BD3" w:rsidP="008A1BD3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Default="008A1BD3" w:rsidP="008A1BD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Default="008A1BD3" w:rsidP="008A1BD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Default="00297789" w:rsidP="008A1BD3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0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5.0</w:t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5</w:t>
            </w:r>
            <w:r w:rsidR="008A1BD3">
              <w:rPr>
                <w:rFonts w:ascii="Times New Roman" w:eastAsia="Times New Roman" w:hAnsi="Times New Roman"/>
                <w:color w:val="000000"/>
                <w:sz w:val="24"/>
              </w:rPr>
              <w:t>.2023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Pr="00C62D15" w:rsidRDefault="008A1BD3" w:rsidP="008A1BD3">
            <w:pPr>
              <w:autoSpaceDE w:val="0"/>
              <w:autoSpaceDN w:val="0"/>
              <w:spacing w:before="98" w:after="0"/>
              <w:ind w:left="72"/>
              <w:rPr>
                <w:lang w:val="ru-RU"/>
              </w:rPr>
            </w:pPr>
            <w:r w:rsidRPr="00C62D1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Самооценка с </w:t>
            </w:r>
            <w:r w:rsidRPr="00C62D15">
              <w:rPr>
                <w:lang w:val="ru-RU"/>
              </w:rPr>
              <w:br/>
            </w:r>
            <w:proofErr w:type="spellStart"/>
            <w:r w:rsidRPr="00C62D1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использованием</w:t>
            </w:r>
            <w:proofErr w:type="gramStart"/>
            <w:r w:rsidRPr="00C62D1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«О</w:t>
            </w:r>
            <w:proofErr w:type="gramEnd"/>
            <w:r w:rsidRPr="00C62D1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ценочного</w:t>
            </w:r>
            <w:proofErr w:type="spellEnd"/>
            <w:r w:rsidRPr="00C62D1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62D15">
              <w:rPr>
                <w:lang w:val="ru-RU"/>
              </w:rPr>
              <w:br/>
            </w:r>
            <w:r w:rsidRPr="00C62D1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листа»;</w:t>
            </w:r>
          </w:p>
        </w:tc>
      </w:tr>
    </w:tbl>
    <w:p w:rsidR="008A1BD3" w:rsidRPr="00C62D15" w:rsidRDefault="008A1BD3" w:rsidP="008A1BD3">
      <w:pPr>
        <w:autoSpaceDE w:val="0"/>
        <w:autoSpaceDN w:val="0"/>
        <w:spacing w:after="0" w:line="14" w:lineRule="exact"/>
        <w:rPr>
          <w:lang w:val="ru-RU"/>
        </w:rPr>
      </w:pPr>
    </w:p>
    <w:p w:rsidR="008A1BD3" w:rsidRPr="00C62D15" w:rsidRDefault="008A1BD3" w:rsidP="008A1BD3">
      <w:pPr>
        <w:rPr>
          <w:lang w:val="ru-RU"/>
        </w:rPr>
        <w:sectPr w:rsidR="008A1BD3" w:rsidRPr="00C62D15">
          <w:pgSz w:w="11900" w:h="16840"/>
          <w:pgMar w:top="284" w:right="650" w:bottom="1440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8A1BD3" w:rsidRPr="00C62D15" w:rsidRDefault="008A1BD3" w:rsidP="008A1BD3">
      <w:pPr>
        <w:autoSpaceDE w:val="0"/>
        <w:autoSpaceDN w:val="0"/>
        <w:spacing w:after="66" w:line="220" w:lineRule="exact"/>
        <w:rPr>
          <w:lang w:val="ru-RU"/>
        </w:rPr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504"/>
        <w:gridCol w:w="2966"/>
        <w:gridCol w:w="732"/>
        <w:gridCol w:w="1620"/>
        <w:gridCol w:w="1668"/>
        <w:gridCol w:w="1236"/>
        <w:gridCol w:w="1826"/>
      </w:tblGrid>
      <w:tr w:rsidR="008A1BD3" w:rsidTr="008A1BD3">
        <w:trPr>
          <w:trHeight w:hRule="exact" w:val="284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Default="008A1BD3" w:rsidP="008A1BD3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31.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Pr="00C62D15" w:rsidRDefault="008A1BD3" w:rsidP="008A1BD3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C62D1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Произведения И. И.</w:t>
            </w:r>
          </w:p>
          <w:p w:rsidR="008A1BD3" w:rsidRPr="00C62D15" w:rsidRDefault="008A1BD3" w:rsidP="008A1BD3">
            <w:pPr>
              <w:autoSpaceDE w:val="0"/>
              <w:autoSpaceDN w:val="0"/>
              <w:spacing w:before="70" w:after="0" w:line="230" w:lineRule="auto"/>
              <w:ind w:left="72"/>
              <w:rPr>
                <w:lang w:val="ru-RU"/>
              </w:rPr>
            </w:pPr>
            <w:r w:rsidRPr="00C62D1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Левитана, А. Г.</w:t>
            </w:r>
          </w:p>
          <w:p w:rsidR="008A1BD3" w:rsidRPr="00C62D15" w:rsidRDefault="008A1BD3" w:rsidP="008A1BD3">
            <w:pPr>
              <w:autoSpaceDE w:val="0"/>
              <w:autoSpaceDN w:val="0"/>
              <w:spacing w:before="70" w:after="0" w:line="230" w:lineRule="auto"/>
              <w:ind w:left="72"/>
              <w:rPr>
                <w:lang w:val="ru-RU"/>
              </w:rPr>
            </w:pPr>
            <w:r w:rsidRPr="00C62D1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Венецианова И. И.</w:t>
            </w:r>
          </w:p>
          <w:p w:rsidR="008A1BD3" w:rsidRPr="00C62D15" w:rsidRDefault="008A1BD3" w:rsidP="008A1BD3">
            <w:pPr>
              <w:autoSpaceDE w:val="0"/>
              <w:autoSpaceDN w:val="0"/>
              <w:spacing w:before="70" w:after="0" w:line="281" w:lineRule="auto"/>
              <w:ind w:left="72"/>
              <w:rPr>
                <w:lang w:val="ru-RU"/>
              </w:rPr>
            </w:pPr>
            <w:r w:rsidRPr="00C62D1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Шишкина, А. А. </w:t>
            </w:r>
            <w:proofErr w:type="spellStart"/>
            <w:r w:rsidRPr="00C62D1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Пластова</w:t>
            </w:r>
            <w:proofErr w:type="spellEnd"/>
            <w:r w:rsidRPr="00C62D1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, К. Моне, В. Ван Гога и </w:t>
            </w:r>
            <w:r w:rsidRPr="00C62D15">
              <w:rPr>
                <w:lang w:val="ru-RU"/>
              </w:rPr>
              <w:br/>
            </w:r>
            <w:r w:rsidRPr="00C62D1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других художников (по </w:t>
            </w:r>
            <w:r w:rsidRPr="00C62D15">
              <w:rPr>
                <w:lang w:val="ru-RU"/>
              </w:rPr>
              <w:br/>
            </w:r>
            <w:r w:rsidRPr="00C62D1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выбору учителя) по </w:t>
            </w:r>
            <w:r w:rsidRPr="00C62D15">
              <w:rPr>
                <w:lang w:val="ru-RU"/>
              </w:rPr>
              <w:br/>
            </w:r>
            <w:proofErr w:type="spellStart"/>
            <w:r w:rsidRPr="00C62D1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теме</w:t>
            </w:r>
            <w:proofErr w:type="gramStart"/>
            <w:r w:rsidRPr="00C62D1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«В</w:t>
            </w:r>
            <w:proofErr w:type="gramEnd"/>
            <w:r w:rsidRPr="00C62D1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ремена</w:t>
            </w:r>
            <w:proofErr w:type="spellEnd"/>
            <w:r w:rsidRPr="00C62D1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года»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Default="008A1BD3" w:rsidP="008A1BD3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Default="008A1BD3" w:rsidP="008A1BD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Default="008A1BD3" w:rsidP="008A1BD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Default="00297789" w:rsidP="008A1BD3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1</w:t>
            </w:r>
            <w:r w:rsidR="008A1BD3">
              <w:rPr>
                <w:rFonts w:ascii="Times New Roman" w:eastAsia="Times New Roman" w:hAnsi="Times New Roman"/>
                <w:color w:val="000000"/>
                <w:sz w:val="24"/>
              </w:rPr>
              <w:t>2.05.2023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Default="008A1BD3" w:rsidP="008A1BD3">
            <w:pPr>
              <w:autoSpaceDE w:val="0"/>
              <w:autoSpaceDN w:val="0"/>
              <w:spacing w:before="98" w:after="0" w:line="262" w:lineRule="auto"/>
              <w:ind w:left="72" w:right="288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8A1BD3" w:rsidTr="008A1BD3">
        <w:trPr>
          <w:trHeight w:hRule="exact" w:val="183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Default="008A1BD3" w:rsidP="008A1BD3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32.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Pr="00C62D15" w:rsidRDefault="008A1BD3" w:rsidP="008A1BD3">
            <w:pPr>
              <w:autoSpaceDE w:val="0"/>
              <w:autoSpaceDN w:val="0"/>
              <w:spacing w:before="98" w:after="0" w:line="281" w:lineRule="auto"/>
              <w:ind w:left="72"/>
              <w:rPr>
                <w:lang w:val="ru-RU"/>
              </w:rPr>
            </w:pPr>
            <w:r w:rsidRPr="00C62D1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Фотографирование мелких деталей природы, </w:t>
            </w:r>
            <w:r w:rsidRPr="00C62D15">
              <w:rPr>
                <w:lang w:val="ru-RU"/>
              </w:rPr>
              <w:br/>
            </w:r>
            <w:r w:rsidRPr="00C62D1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запечатление на </w:t>
            </w:r>
            <w:r w:rsidRPr="00C62D15">
              <w:rPr>
                <w:lang w:val="ru-RU"/>
              </w:rPr>
              <w:br/>
            </w:r>
            <w:r w:rsidRPr="00C62D1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фотографиях ярких </w:t>
            </w:r>
            <w:r w:rsidRPr="00C62D15">
              <w:rPr>
                <w:lang w:val="ru-RU"/>
              </w:rPr>
              <w:br/>
            </w:r>
            <w:r w:rsidRPr="00C62D1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зрительных впечатлений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Default="008A1BD3" w:rsidP="008A1BD3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Default="008A1BD3" w:rsidP="008A1BD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Default="008A1BD3" w:rsidP="008A1BD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Default="00297789" w:rsidP="008A1BD3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2</w:t>
            </w:r>
            <w:r w:rsidR="008A1BD3">
              <w:rPr>
                <w:rFonts w:ascii="Times New Roman" w:eastAsia="Times New Roman" w:hAnsi="Times New Roman"/>
                <w:color w:val="000000"/>
                <w:sz w:val="24"/>
              </w:rPr>
              <w:t>.05.2023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Default="008A1BD3" w:rsidP="008A1BD3">
            <w:pPr>
              <w:autoSpaceDE w:val="0"/>
              <w:autoSpaceDN w:val="0"/>
              <w:spacing w:before="98" w:after="0" w:line="262" w:lineRule="auto"/>
              <w:ind w:left="72" w:right="288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8A1BD3" w:rsidTr="008A1BD3">
        <w:trPr>
          <w:trHeight w:hRule="exact" w:val="1836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Default="008A1BD3" w:rsidP="008A1BD3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33.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Pr="00C62D15" w:rsidRDefault="008A1BD3" w:rsidP="008A1BD3">
            <w:pPr>
              <w:autoSpaceDE w:val="0"/>
              <w:autoSpaceDN w:val="0"/>
              <w:spacing w:before="98" w:after="0" w:line="281" w:lineRule="auto"/>
              <w:ind w:left="72" w:right="288"/>
              <w:rPr>
                <w:lang w:val="ru-RU"/>
              </w:rPr>
            </w:pPr>
            <w:bookmarkStart w:id="0" w:name="_GoBack"/>
            <w:r w:rsidRPr="00C62D1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Обсуждение в условиях урока ученических </w:t>
            </w:r>
            <w:r w:rsidRPr="00C62D15">
              <w:rPr>
                <w:lang w:val="ru-RU"/>
              </w:rPr>
              <w:br/>
            </w:r>
            <w:r w:rsidRPr="00C62D1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фотографий, </w:t>
            </w:r>
            <w:r w:rsidRPr="00C62D15">
              <w:rPr>
                <w:lang w:val="ru-RU"/>
              </w:rPr>
              <w:br/>
            </w:r>
            <w:r w:rsidRPr="00C62D1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соответствующих </w:t>
            </w:r>
            <w:r w:rsidRPr="00C62D15">
              <w:rPr>
                <w:lang w:val="ru-RU"/>
              </w:rPr>
              <w:br/>
            </w:r>
            <w:r w:rsidRPr="00C62D1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изучаемой теме.</w:t>
            </w:r>
            <w:bookmarkEnd w:id="0"/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Default="008A1BD3" w:rsidP="008A1BD3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Default="008A1BD3" w:rsidP="008A1BD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Default="008A1BD3" w:rsidP="008A1BD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Default="00297789" w:rsidP="008A1BD3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19</w:t>
            </w:r>
            <w:r w:rsidR="008A1BD3">
              <w:rPr>
                <w:rFonts w:ascii="Times New Roman" w:eastAsia="Times New Roman" w:hAnsi="Times New Roman"/>
                <w:color w:val="000000"/>
                <w:sz w:val="24"/>
              </w:rPr>
              <w:t>.05.2023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Default="008A1BD3" w:rsidP="008A1BD3">
            <w:pPr>
              <w:autoSpaceDE w:val="0"/>
              <w:autoSpaceDN w:val="0"/>
              <w:spacing w:before="98" w:after="0" w:line="262" w:lineRule="auto"/>
              <w:ind w:left="72" w:right="288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8A1BD3" w:rsidTr="008A1BD3">
        <w:trPr>
          <w:trHeight w:hRule="exact" w:val="808"/>
        </w:trPr>
        <w:tc>
          <w:tcPr>
            <w:tcW w:w="34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Pr="00C62D15" w:rsidRDefault="008A1BD3" w:rsidP="008A1BD3">
            <w:pPr>
              <w:autoSpaceDE w:val="0"/>
              <w:autoSpaceDN w:val="0"/>
              <w:spacing w:before="98" w:after="0" w:line="262" w:lineRule="auto"/>
              <w:ind w:left="72" w:right="576"/>
              <w:rPr>
                <w:lang w:val="ru-RU"/>
              </w:rPr>
            </w:pPr>
            <w:r w:rsidRPr="00C62D1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Default="008A1BD3" w:rsidP="008A1BD3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Default="008A1BD3" w:rsidP="008A1BD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Default="008A1BD3" w:rsidP="008A1BD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1BD3" w:rsidRDefault="008A1BD3" w:rsidP="008A1BD3"/>
        </w:tc>
      </w:tr>
    </w:tbl>
    <w:p w:rsidR="008A1BD3" w:rsidRDefault="008A1BD3" w:rsidP="008A1BD3">
      <w:pPr>
        <w:autoSpaceDE w:val="0"/>
        <w:autoSpaceDN w:val="0"/>
        <w:spacing w:after="0" w:line="14" w:lineRule="exact"/>
      </w:pPr>
    </w:p>
    <w:p w:rsidR="008A1BD3" w:rsidRDefault="008A1BD3" w:rsidP="008A1BD3">
      <w:pPr>
        <w:sectPr w:rsidR="008A1BD3">
          <w:pgSz w:w="11900" w:h="16840"/>
          <w:pgMar w:top="284" w:right="650" w:bottom="1440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8A1BD3" w:rsidRDefault="008A1BD3" w:rsidP="008A1BD3">
      <w:pPr>
        <w:autoSpaceDE w:val="0"/>
        <w:autoSpaceDN w:val="0"/>
        <w:spacing w:after="78" w:line="220" w:lineRule="exact"/>
      </w:pPr>
    </w:p>
    <w:p w:rsidR="008A1BD3" w:rsidRDefault="008A1BD3" w:rsidP="008A1BD3">
      <w:pPr>
        <w:autoSpaceDE w:val="0"/>
        <w:autoSpaceDN w:val="0"/>
        <w:spacing w:after="0" w:line="230" w:lineRule="auto"/>
      </w:pPr>
      <w:r>
        <w:rPr>
          <w:rFonts w:ascii="Times New Roman" w:eastAsia="Times New Roman" w:hAnsi="Times New Roman"/>
          <w:b/>
          <w:color w:val="000000"/>
          <w:sz w:val="24"/>
        </w:rPr>
        <w:t xml:space="preserve">УЧЕБНО-МЕТОДИЧЕСКОЕ ОБЕСПЕЧЕНИЕ ОБРАЗОВАТЕЛЬНОГО ПРОЦЕССА </w:t>
      </w:r>
    </w:p>
    <w:p w:rsidR="008A1BD3" w:rsidRDefault="008A1BD3" w:rsidP="008A1BD3">
      <w:pPr>
        <w:autoSpaceDE w:val="0"/>
        <w:autoSpaceDN w:val="0"/>
        <w:spacing w:before="346" w:after="0" w:line="230" w:lineRule="auto"/>
      </w:pPr>
      <w:r>
        <w:rPr>
          <w:rFonts w:ascii="Times New Roman" w:eastAsia="Times New Roman" w:hAnsi="Times New Roman"/>
          <w:b/>
          <w:color w:val="000000"/>
          <w:sz w:val="24"/>
        </w:rPr>
        <w:t>ОБЯЗАТЕЛЬНЫЕ УЧЕБНЫЕ МАТЕРИАЛЫ ДЛЯ УЧЕНИКА</w:t>
      </w:r>
    </w:p>
    <w:p w:rsidR="008A1BD3" w:rsidRPr="00C62D15" w:rsidRDefault="008A1BD3" w:rsidP="008A1BD3">
      <w:pPr>
        <w:autoSpaceDE w:val="0"/>
        <w:autoSpaceDN w:val="0"/>
        <w:spacing w:before="166" w:after="0" w:line="271" w:lineRule="auto"/>
        <w:ind w:right="144"/>
        <w:rPr>
          <w:lang w:val="ru-RU"/>
        </w:rPr>
      </w:pPr>
      <w:r w:rsidRPr="00C62D15">
        <w:rPr>
          <w:rFonts w:ascii="Times New Roman" w:eastAsia="Times New Roman" w:hAnsi="Times New Roman"/>
          <w:color w:val="000000"/>
          <w:sz w:val="24"/>
          <w:lang w:val="ru-RU"/>
        </w:rPr>
        <w:t>Изобразительное искусство. 1 класс/</w:t>
      </w:r>
      <w:proofErr w:type="spellStart"/>
      <w:r w:rsidRPr="00C62D15">
        <w:rPr>
          <w:rFonts w:ascii="Times New Roman" w:eastAsia="Times New Roman" w:hAnsi="Times New Roman"/>
          <w:color w:val="000000"/>
          <w:sz w:val="24"/>
          <w:lang w:val="ru-RU"/>
        </w:rPr>
        <w:t>Неменская</w:t>
      </w:r>
      <w:proofErr w:type="spellEnd"/>
      <w:r w:rsidRPr="00C62D15">
        <w:rPr>
          <w:rFonts w:ascii="Times New Roman" w:eastAsia="Times New Roman" w:hAnsi="Times New Roman"/>
          <w:color w:val="000000"/>
          <w:sz w:val="24"/>
          <w:lang w:val="ru-RU"/>
        </w:rPr>
        <w:t xml:space="preserve"> Л.А.; под редакцией </w:t>
      </w:r>
      <w:proofErr w:type="spellStart"/>
      <w:r w:rsidRPr="00C62D15">
        <w:rPr>
          <w:rFonts w:ascii="Times New Roman" w:eastAsia="Times New Roman" w:hAnsi="Times New Roman"/>
          <w:color w:val="000000"/>
          <w:sz w:val="24"/>
          <w:lang w:val="ru-RU"/>
        </w:rPr>
        <w:t>Неменского</w:t>
      </w:r>
      <w:proofErr w:type="spellEnd"/>
      <w:r w:rsidRPr="00C62D15">
        <w:rPr>
          <w:rFonts w:ascii="Times New Roman" w:eastAsia="Times New Roman" w:hAnsi="Times New Roman"/>
          <w:color w:val="000000"/>
          <w:sz w:val="24"/>
          <w:lang w:val="ru-RU"/>
        </w:rPr>
        <w:t xml:space="preserve"> Б.М., Акционерное общество «Издательство «Просвещение»; </w:t>
      </w:r>
      <w:r w:rsidRPr="00C62D15">
        <w:rPr>
          <w:lang w:val="ru-RU"/>
        </w:rPr>
        <w:br/>
      </w:r>
      <w:r w:rsidRPr="00C62D15">
        <w:rPr>
          <w:rFonts w:ascii="Times New Roman" w:eastAsia="Times New Roman" w:hAnsi="Times New Roman"/>
          <w:color w:val="000000"/>
          <w:sz w:val="24"/>
          <w:lang w:val="ru-RU"/>
        </w:rPr>
        <w:t>Введите свой вариант:</w:t>
      </w:r>
    </w:p>
    <w:p w:rsidR="008A1BD3" w:rsidRPr="00C62D15" w:rsidRDefault="008A1BD3" w:rsidP="008A1BD3">
      <w:pPr>
        <w:autoSpaceDE w:val="0"/>
        <w:autoSpaceDN w:val="0"/>
        <w:spacing w:before="262" w:after="0" w:line="230" w:lineRule="auto"/>
        <w:rPr>
          <w:lang w:val="ru-RU"/>
        </w:rPr>
      </w:pPr>
      <w:r w:rsidRPr="00C62D15">
        <w:rPr>
          <w:rFonts w:ascii="Times New Roman" w:eastAsia="Times New Roman" w:hAnsi="Times New Roman"/>
          <w:b/>
          <w:color w:val="000000"/>
          <w:sz w:val="24"/>
          <w:lang w:val="ru-RU"/>
        </w:rPr>
        <w:t>МЕТОДИЧЕСКИЕ МАТЕРИАЛЫ ДЛЯ УЧИТЕЛЯ</w:t>
      </w:r>
    </w:p>
    <w:p w:rsidR="008A1BD3" w:rsidRPr="00C62D15" w:rsidRDefault="008A1BD3" w:rsidP="008A1BD3">
      <w:pPr>
        <w:autoSpaceDE w:val="0"/>
        <w:autoSpaceDN w:val="0"/>
        <w:spacing w:before="166" w:after="0" w:line="230" w:lineRule="auto"/>
        <w:rPr>
          <w:lang w:val="ru-RU"/>
        </w:rPr>
      </w:pPr>
      <w:r w:rsidRPr="00C62D15">
        <w:rPr>
          <w:rFonts w:ascii="Times New Roman" w:eastAsia="Times New Roman" w:hAnsi="Times New Roman"/>
          <w:color w:val="000000"/>
          <w:sz w:val="24"/>
          <w:lang w:val="ru-RU"/>
        </w:rPr>
        <w:t xml:space="preserve">методическое пособие "Уроки изобразительного искусства в 1 классе по программе </w:t>
      </w:r>
      <w:proofErr w:type="spellStart"/>
      <w:r w:rsidRPr="00C62D15">
        <w:rPr>
          <w:rFonts w:ascii="Times New Roman" w:eastAsia="Times New Roman" w:hAnsi="Times New Roman"/>
          <w:color w:val="000000"/>
          <w:sz w:val="24"/>
          <w:lang w:val="ru-RU"/>
        </w:rPr>
        <w:t>Неменского</w:t>
      </w:r>
      <w:proofErr w:type="spellEnd"/>
    </w:p>
    <w:p w:rsidR="008A1BD3" w:rsidRPr="00C62D15" w:rsidRDefault="008A1BD3" w:rsidP="008A1BD3">
      <w:pPr>
        <w:autoSpaceDE w:val="0"/>
        <w:autoSpaceDN w:val="0"/>
        <w:spacing w:before="264" w:after="0" w:line="230" w:lineRule="auto"/>
        <w:rPr>
          <w:lang w:val="ru-RU"/>
        </w:rPr>
      </w:pPr>
      <w:r w:rsidRPr="00C62D15">
        <w:rPr>
          <w:rFonts w:ascii="Times New Roman" w:eastAsia="Times New Roman" w:hAnsi="Times New Roman"/>
          <w:b/>
          <w:color w:val="000000"/>
          <w:sz w:val="24"/>
          <w:lang w:val="ru-RU"/>
        </w:rPr>
        <w:t>ЦИФРОВЫЕ ОБРАЗОВАТЕЛЬНЫЕ РЕСУРСЫ И РЕСУРСЫ СЕТИ ИНТЕРНЕТ</w:t>
      </w:r>
    </w:p>
    <w:p w:rsidR="008A1BD3" w:rsidRPr="00C62D15" w:rsidRDefault="008A1BD3" w:rsidP="008A1BD3">
      <w:pPr>
        <w:autoSpaceDE w:val="0"/>
        <w:autoSpaceDN w:val="0"/>
        <w:spacing w:before="168" w:after="0" w:line="286" w:lineRule="auto"/>
        <w:ind w:right="7632"/>
        <w:rPr>
          <w:lang w:val="ru-RU"/>
        </w:rPr>
      </w:pPr>
      <w:r>
        <w:rPr>
          <w:rFonts w:ascii="Times New Roman" w:eastAsia="Times New Roman" w:hAnsi="Times New Roman"/>
          <w:color w:val="000000"/>
          <w:sz w:val="24"/>
        </w:rPr>
        <w:t>http</w:t>
      </w:r>
      <w:r w:rsidRPr="00C62D15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r>
        <w:rPr>
          <w:rFonts w:ascii="Times New Roman" w:eastAsia="Times New Roman" w:hAnsi="Times New Roman"/>
          <w:color w:val="000000"/>
          <w:sz w:val="24"/>
        </w:rPr>
        <w:t>www</w:t>
      </w:r>
      <w:r w:rsidRPr="00C62D15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r>
        <w:rPr>
          <w:rFonts w:ascii="Times New Roman" w:eastAsia="Times New Roman" w:hAnsi="Times New Roman"/>
          <w:color w:val="000000"/>
          <w:sz w:val="24"/>
        </w:rPr>
        <w:t>art</w:t>
      </w:r>
      <w:r w:rsidRPr="00C62D15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september</w:t>
      </w:r>
      <w:proofErr w:type="spellEnd"/>
      <w:r w:rsidRPr="00C62D15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ru</w:t>
      </w:r>
      <w:proofErr w:type="spellEnd"/>
      <w:r w:rsidRPr="00C62D15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 w:rsidRPr="00C62D15">
        <w:rPr>
          <w:lang w:val="ru-RU"/>
        </w:rPr>
        <w:br/>
      </w:r>
      <w:r>
        <w:rPr>
          <w:rFonts w:ascii="Times New Roman" w:eastAsia="Times New Roman" w:hAnsi="Times New Roman"/>
          <w:color w:val="000000"/>
          <w:sz w:val="24"/>
        </w:rPr>
        <w:t>http</w:t>
      </w:r>
      <w:r w:rsidRPr="00C62D15">
        <w:rPr>
          <w:rFonts w:ascii="Times New Roman" w:eastAsia="Times New Roman" w:hAnsi="Times New Roman"/>
          <w:color w:val="000000"/>
          <w:sz w:val="24"/>
          <w:lang w:val="ru-RU"/>
        </w:rPr>
        <w:t>\</w:t>
      </w:r>
      <w:r>
        <w:rPr>
          <w:rFonts w:ascii="Times New Roman" w:eastAsia="Times New Roman" w:hAnsi="Times New Roman"/>
          <w:color w:val="000000"/>
          <w:sz w:val="24"/>
        </w:rPr>
        <w:t>school</w:t>
      </w:r>
      <w:r w:rsidRPr="00C62D15">
        <w:rPr>
          <w:rFonts w:ascii="Times New Roman" w:eastAsia="Times New Roman" w:hAnsi="Times New Roman"/>
          <w:color w:val="000000"/>
          <w:sz w:val="24"/>
          <w:lang w:val="ru-RU"/>
        </w:rPr>
        <w:t>-</w:t>
      </w:r>
      <w:r>
        <w:rPr>
          <w:rFonts w:ascii="Times New Roman" w:eastAsia="Times New Roman" w:hAnsi="Times New Roman"/>
          <w:color w:val="000000"/>
          <w:sz w:val="24"/>
        </w:rPr>
        <w:t>collection</w:t>
      </w:r>
      <w:r w:rsidRPr="00C62D15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edu</w:t>
      </w:r>
      <w:proofErr w:type="spellEnd"/>
      <w:r w:rsidRPr="00C62D15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ru</w:t>
      </w:r>
      <w:proofErr w:type="spellEnd"/>
      <w:r w:rsidRPr="00C62D15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 w:rsidRPr="00C62D15">
        <w:rPr>
          <w:lang w:val="ru-RU"/>
        </w:rPr>
        <w:br/>
      </w:r>
      <w:r>
        <w:rPr>
          <w:rFonts w:ascii="Times New Roman" w:eastAsia="Times New Roman" w:hAnsi="Times New Roman"/>
          <w:color w:val="000000"/>
          <w:sz w:val="24"/>
        </w:rPr>
        <w:t>www</w:t>
      </w:r>
      <w:r w:rsidRPr="00C62D15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r>
        <w:rPr>
          <w:rFonts w:ascii="Times New Roman" w:eastAsia="Times New Roman" w:hAnsi="Times New Roman"/>
          <w:color w:val="000000"/>
          <w:sz w:val="24"/>
        </w:rPr>
        <w:t>it</w:t>
      </w:r>
      <w:r w:rsidRPr="00C62D15">
        <w:rPr>
          <w:rFonts w:ascii="Times New Roman" w:eastAsia="Times New Roman" w:hAnsi="Times New Roman"/>
          <w:color w:val="000000"/>
          <w:sz w:val="24"/>
          <w:lang w:val="ru-RU"/>
        </w:rPr>
        <w:t>-</w:t>
      </w:r>
      <w:r>
        <w:rPr>
          <w:rFonts w:ascii="Times New Roman" w:eastAsia="Times New Roman" w:hAnsi="Times New Roman"/>
          <w:color w:val="000000"/>
          <w:sz w:val="24"/>
        </w:rPr>
        <w:t>n</w:t>
      </w:r>
      <w:r w:rsidRPr="00C62D15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ru</w:t>
      </w:r>
      <w:proofErr w:type="spellEnd"/>
      <w:r w:rsidRPr="00C62D15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 w:rsidRPr="00C62D15">
        <w:rPr>
          <w:lang w:val="ru-RU"/>
        </w:rPr>
        <w:br/>
      </w:r>
      <w:r>
        <w:rPr>
          <w:rFonts w:ascii="Times New Roman" w:eastAsia="Times New Roman" w:hAnsi="Times New Roman"/>
          <w:color w:val="000000"/>
          <w:sz w:val="24"/>
        </w:rPr>
        <w:t>www</w:t>
      </w:r>
      <w:r w:rsidRPr="00C62D15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rusedu</w:t>
      </w:r>
      <w:proofErr w:type="spellEnd"/>
      <w:r w:rsidRPr="00C62D15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r>
        <w:rPr>
          <w:rFonts w:ascii="Times New Roman" w:eastAsia="Times New Roman" w:hAnsi="Times New Roman"/>
          <w:color w:val="000000"/>
          <w:sz w:val="24"/>
        </w:rPr>
        <w:t>info</w:t>
      </w:r>
      <w:r w:rsidRPr="00C62D15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 w:rsidRPr="00C62D15">
        <w:rPr>
          <w:lang w:val="ru-RU"/>
        </w:rPr>
        <w:br/>
      </w:r>
      <w:r>
        <w:rPr>
          <w:rFonts w:ascii="Times New Roman" w:eastAsia="Times New Roman" w:hAnsi="Times New Roman"/>
          <w:color w:val="000000"/>
          <w:sz w:val="24"/>
        </w:rPr>
        <w:t>www</w:t>
      </w:r>
      <w:r w:rsidRPr="00C62D15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r>
        <w:rPr>
          <w:rFonts w:ascii="Times New Roman" w:eastAsia="Times New Roman" w:hAnsi="Times New Roman"/>
          <w:color w:val="000000"/>
          <w:sz w:val="24"/>
        </w:rPr>
        <w:t>encyclopedia</w:t>
      </w:r>
      <w:r w:rsidRPr="00C62D15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ru</w:t>
      </w:r>
      <w:proofErr w:type="spellEnd"/>
      <w:r w:rsidRPr="00C62D15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 w:rsidRPr="00C62D15">
        <w:rPr>
          <w:lang w:val="ru-RU"/>
        </w:rPr>
        <w:br/>
      </w:r>
      <w:r>
        <w:rPr>
          <w:rFonts w:ascii="Times New Roman" w:eastAsia="Times New Roman" w:hAnsi="Times New Roman"/>
          <w:color w:val="000000"/>
          <w:sz w:val="24"/>
        </w:rPr>
        <w:t>www</w:t>
      </w:r>
      <w:r w:rsidRPr="00C62D15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bibliogid</w:t>
      </w:r>
      <w:proofErr w:type="spellEnd"/>
      <w:r w:rsidRPr="00C62D15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ru</w:t>
      </w:r>
      <w:proofErr w:type="spellEnd"/>
      <w:r w:rsidRPr="00C62D15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 w:rsidRPr="00C62D15">
        <w:rPr>
          <w:lang w:val="ru-RU"/>
        </w:rPr>
        <w:br/>
      </w:r>
      <w:r>
        <w:rPr>
          <w:rFonts w:ascii="Times New Roman" w:eastAsia="Times New Roman" w:hAnsi="Times New Roman"/>
          <w:color w:val="000000"/>
          <w:sz w:val="24"/>
        </w:rPr>
        <w:t>www</w:t>
      </w:r>
      <w:r w:rsidRPr="00C62D15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zavuch</w:t>
      </w:r>
      <w:proofErr w:type="spellEnd"/>
      <w:r w:rsidRPr="00C62D15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r>
        <w:rPr>
          <w:rFonts w:ascii="Times New Roman" w:eastAsia="Times New Roman" w:hAnsi="Times New Roman"/>
          <w:color w:val="000000"/>
          <w:sz w:val="24"/>
        </w:rPr>
        <w:t>info</w:t>
      </w:r>
      <w:r w:rsidRPr="00C62D15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 w:rsidRPr="00C62D15">
        <w:rPr>
          <w:lang w:val="ru-RU"/>
        </w:rPr>
        <w:br/>
      </w:r>
      <w:proofErr w:type="spellStart"/>
      <w:r w:rsidRPr="00C62D15">
        <w:rPr>
          <w:rFonts w:ascii="Times New Roman" w:eastAsia="Times New Roman" w:hAnsi="Times New Roman"/>
          <w:color w:val="000000"/>
          <w:sz w:val="24"/>
          <w:lang w:val="ru-RU"/>
        </w:rPr>
        <w:t>яндекс</w:t>
      </w:r>
      <w:proofErr w:type="spellEnd"/>
      <w:r w:rsidRPr="00C62D15">
        <w:rPr>
          <w:rFonts w:ascii="Times New Roman" w:eastAsia="Times New Roman" w:hAnsi="Times New Roman"/>
          <w:color w:val="000000"/>
          <w:sz w:val="24"/>
          <w:lang w:val="ru-RU"/>
        </w:rPr>
        <w:t xml:space="preserve"> - класс</w:t>
      </w:r>
    </w:p>
    <w:p w:rsidR="008A1BD3" w:rsidRPr="00C62D15" w:rsidRDefault="008A1BD3" w:rsidP="008A1BD3">
      <w:pPr>
        <w:rPr>
          <w:lang w:val="ru-RU"/>
        </w:rPr>
        <w:sectPr w:rsidR="008A1BD3" w:rsidRPr="00C62D15">
          <w:pgSz w:w="11900" w:h="16840"/>
          <w:pgMar w:top="298" w:right="650" w:bottom="1440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8A1BD3" w:rsidRPr="00C62D15" w:rsidRDefault="008A1BD3" w:rsidP="008A1BD3">
      <w:pPr>
        <w:autoSpaceDE w:val="0"/>
        <w:autoSpaceDN w:val="0"/>
        <w:spacing w:after="78" w:line="220" w:lineRule="exact"/>
        <w:rPr>
          <w:lang w:val="ru-RU"/>
        </w:rPr>
      </w:pPr>
    </w:p>
    <w:p w:rsidR="008A1BD3" w:rsidRPr="00C62D15" w:rsidRDefault="008A1BD3" w:rsidP="008A1BD3">
      <w:pPr>
        <w:autoSpaceDE w:val="0"/>
        <w:autoSpaceDN w:val="0"/>
        <w:spacing w:after="0" w:line="230" w:lineRule="auto"/>
        <w:rPr>
          <w:lang w:val="ru-RU"/>
        </w:rPr>
      </w:pPr>
      <w:r w:rsidRPr="00C62D15">
        <w:rPr>
          <w:rFonts w:ascii="Times New Roman" w:eastAsia="Times New Roman" w:hAnsi="Times New Roman"/>
          <w:b/>
          <w:color w:val="000000"/>
          <w:sz w:val="24"/>
          <w:lang w:val="ru-RU"/>
        </w:rPr>
        <w:t>МАТЕРИАЛЬНО-ТЕХНИЧЕСКОЕ ОБЕСПЕЧЕНИЕ ОБРАЗОВАТЕЛЬНОГО ПРОЦЕССА</w:t>
      </w:r>
    </w:p>
    <w:p w:rsidR="008A1BD3" w:rsidRPr="00C62D15" w:rsidRDefault="008A1BD3" w:rsidP="008A1BD3">
      <w:pPr>
        <w:autoSpaceDE w:val="0"/>
        <w:autoSpaceDN w:val="0"/>
        <w:spacing w:before="346" w:after="0" w:line="230" w:lineRule="auto"/>
        <w:rPr>
          <w:lang w:val="ru-RU"/>
        </w:rPr>
      </w:pPr>
      <w:r w:rsidRPr="00C62D15">
        <w:rPr>
          <w:rFonts w:ascii="Times New Roman" w:eastAsia="Times New Roman" w:hAnsi="Times New Roman"/>
          <w:b/>
          <w:color w:val="000000"/>
          <w:sz w:val="24"/>
          <w:lang w:val="ru-RU"/>
        </w:rPr>
        <w:t>УЧЕБНОЕ ОБОРУДОВАНИЕ</w:t>
      </w:r>
    </w:p>
    <w:p w:rsidR="008A1BD3" w:rsidRPr="00C62D15" w:rsidRDefault="008A1BD3" w:rsidP="008A1BD3">
      <w:pPr>
        <w:autoSpaceDE w:val="0"/>
        <w:autoSpaceDN w:val="0"/>
        <w:spacing w:before="166" w:after="0"/>
        <w:ind w:right="288"/>
        <w:rPr>
          <w:lang w:val="ru-RU"/>
        </w:rPr>
      </w:pPr>
      <w:r w:rsidRPr="00C62D15">
        <w:rPr>
          <w:rFonts w:ascii="Times New Roman" w:eastAsia="Times New Roman" w:hAnsi="Times New Roman"/>
          <w:color w:val="000000"/>
          <w:sz w:val="24"/>
          <w:lang w:val="ru-RU"/>
        </w:rPr>
        <w:t>Искусство и ты: Учебник для 1 класса 4-летней начальной школы</w:t>
      </w:r>
      <w:proofErr w:type="gramStart"/>
      <w:r w:rsidRPr="00C62D15">
        <w:rPr>
          <w:rFonts w:ascii="Times New Roman" w:eastAsia="Times New Roman" w:hAnsi="Times New Roman"/>
          <w:color w:val="000000"/>
          <w:sz w:val="24"/>
          <w:lang w:val="ru-RU"/>
        </w:rPr>
        <w:t>/ П</w:t>
      </w:r>
      <w:proofErr w:type="gramEnd"/>
      <w:r w:rsidRPr="00C62D15">
        <w:rPr>
          <w:rFonts w:ascii="Times New Roman" w:eastAsia="Times New Roman" w:hAnsi="Times New Roman"/>
          <w:color w:val="000000"/>
          <w:sz w:val="24"/>
          <w:lang w:val="ru-RU"/>
        </w:rPr>
        <w:t xml:space="preserve">од ред. Б. М. </w:t>
      </w:r>
      <w:proofErr w:type="spellStart"/>
      <w:r w:rsidRPr="00C62D15">
        <w:rPr>
          <w:rFonts w:ascii="Times New Roman" w:eastAsia="Times New Roman" w:hAnsi="Times New Roman"/>
          <w:color w:val="000000"/>
          <w:sz w:val="24"/>
          <w:lang w:val="ru-RU"/>
        </w:rPr>
        <w:t>Неменского</w:t>
      </w:r>
      <w:proofErr w:type="spellEnd"/>
      <w:r w:rsidRPr="00C62D15">
        <w:rPr>
          <w:rFonts w:ascii="Times New Roman" w:eastAsia="Times New Roman" w:hAnsi="Times New Roman"/>
          <w:color w:val="000000"/>
          <w:sz w:val="24"/>
          <w:lang w:val="ru-RU"/>
        </w:rPr>
        <w:t>. - М.: Просвещение, 2000г;</w:t>
      </w:r>
      <w:r w:rsidRPr="00C62D15">
        <w:rPr>
          <w:lang w:val="ru-RU"/>
        </w:rPr>
        <w:br/>
      </w:r>
      <w:r w:rsidRPr="00C62D15">
        <w:rPr>
          <w:rFonts w:ascii="Times New Roman" w:eastAsia="Times New Roman" w:hAnsi="Times New Roman"/>
          <w:color w:val="000000"/>
          <w:sz w:val="24"/>
          <w:lang w:val="ru-RU"/>
        </w:rPr>
        <w:t xml:space="preserve">• Рабочая тетрадь Л. А. </w:t>
      </w:r>
      <w:proofErr w:type="spellStart"/>
      <w:r w:rsidRPr="00C62D15">
        <w:rPr>
          <w:rFonts w:ascii="Times New Roman" w:eastAsia="Times New Roman" w:hAnsi="Times New Roman"/>
          <w:color w:val="000000"/>
          <w:sz w:val="24"/>
          <w:lang w:val="ru-RU"/>
        </w:rPr>
        <w:t>Неменской</w:t>
      </w:r>
      <w:proofErr w:type="spellEnd"/>
      <w:r w:rsidRPr="00C62D15">
        <w:rPr>
          <w:rFonts w:ascii="Times New Roman" w:eastAsia="Times New Roman" w:hAnsi="Times New Roman"/>
          <w:color w:val="000000"/>
          <w:sz w:val="24"/>
          <w:lang w:val="ru-RU"/>
        </w:rPr>
        <w:t xml:space="preserve"> «Твоя мастерская» для учащихся 1 класса. /Под ред. Б. М. </w:t>
      </w:r>
      <w:proofErr w:type="spellStart"/>
      <w:r w:rsidRPr="00C62D15">
        <w:rPr>
          <w:rFonts w:ascii="Times New Roman" w:eastAsia="Times New Roman" w:hAnsi="Times New Roman"/>
          <w:color w:val="000000"/>
          <w:sz w:val="24"/>
          <w:lang w:val="ru-RU"/>
        </w:rPr>
        <w:t>Неменского</w:t>
      </w:r>
      <w:proofErr w:type="spellEnd"/>
      <w:r w:rsidRPr="00C62D15">
        <w:rPr>
          <w:rFonts w:ascii="Times New Roman" w:eastAsia="Times New Roman" w:hAnsi="Times New Roman"/>
          <w:color w:val="000000"/>
          <w:sz w:val="24"/>
          <w:lang w:val="ru-RU"/>
        </w:rPr>
        <w:t>.</w:t>
      </w:r>
    </w:p>
    <w:p w:rsidR="008A1BD3" w:rsidRPr="00C62D15" w:rsidRDefault="008A1BD3" w:rsidP="008A1BD3">
      <w:pPr>
        <w:autoSpaceDE w:val="0"/>
        <w:autoSpaceDN w:val="0"/>
        <w:spacing w:before="70" w:after="0" w:line="230" w:lineRule="auto"/>
        <w:rPr>
          <w:lang w:val="ru-RU"/>
        </w:rPr>
      </w:pPr>
      <w:proofErr w:type="spellStart"/>
      <w:r w:rsidRPr="00C62D15">
        <w:rPr>
          <w:rFonts w:ascii="Times New Roman" w:eastAsia="Times New Roman" w:hAnsi="Times New Roman"/>
          <w:color w:val="000000"/>
          <w:sz w:val="24"/>
          <w:lang w:val="ru-RU"/>
        </w:rPr>
        <w:t>Л.А.Неменская</w:t>
      </w:r>
      <w:proofErr w:type="gramStart"/>
      <w:r w:rsidRPr="00C62D15">
        <w:rPr>
          <w:rFonts w:ascii="Times New Roman" w:eastAsia="Times New Roman" w:hAnsi="Times New Roman"/>
          <w:color w:val="000000"/>
          <w:sz w:val="24"/>
          <w:lang w:val="ru-RU"/>
        </w:rPr>
        <w:t>.И</w:t>
      </w:r>
      <w:proofErr w:type="gramEnd"/>
      <w:r w:rsidRPr="00C62D15">
        <w:rPr>
          <w:rFonts w:ascii="Times New Roman" w:eastAsia="Times New Roman" w:hAnsi="Times New Roman"/>
          <w:color w:val="000000"/>
          <w:sz w:val="24"/>
          <w:lang w:val="ru-RU"/>
        </w:rPr>
        <w:t>зобразительное</w:t>
      </w:r>
      <w:proofErr w:type="spellEnd"/>
      <w:r w:rsidRPr="00C62D15">
        <w:rPr>
          <w:rFonts w:ascii="Times New Roman" w:eastAsia="Times New Roman" w:hAnsi="Times New Roman"/>
          <w:color w:val="000000"/>
          <w:sz w:val="24"/>
          <w:lang w:val="ru-RU"/>
        </w:rPr>
        <w:t xml:space="preserve"> искусство. Твоя мастерская.</w:t>
      </w:r>
    </w:p>
    <w:p w:rsidR="008A1BD3" w:rsidRPr="00C62D15" w:rsidRDefault="008A1BD3" w:rsidP="008A1BD3">
      <w:pPr>
        <w:autoSpaceDE w:val="0"/>
        <w:autoSpaceDN w:val="0"/>
        <w:spacing w:before="70" w:after="0" w:line="230" w:lineRule="auto"/>
        <w:rPr>
          <w:lang w:val="ru-RU"/>
        </w:rPr>
      </w:pPr>
      <w:r w:rsidRPr="00C62D15">
        <w:rPr>
          <w:rFonts w:ascii="Times New Roman" w:eastAsia="Times New Roman" w:hAnsi="Times New Roman"/>
          <w:color w:val="000000"/>
          <w:sz w:val="24"/>
          <w:lang w:val="ru-RU"/>
        </w:rPr>
        <w:t>• Пособие для учителей Изобразительное искусство. Методическое пособие. 1-4 классы.</w:t>
      </w:r>
    </w:p>
    <w:p w:rsidR="008A1BD3" w:rsidRPr="00C62D15" w:rsidRDefault="008A1BD3" w:rsidP="008A1BD3">
      <w:pPr>
        <w:autoSpaceDE w:val="0"/>
        <w:autoSpaceDN w:val="0"/>
        <w:spacing w:before="70" w:after="0" w:line="230" w:lineRule="auto"/>
        <w:rPr>
          <w:lang w:val="ru-RU"/>
        </w:rPr>
      </w:pPr>
      <w:r w:rsidRPr="00C62D15">
        <w:rPr>
          <w:rFonts w:ascii="Times New Roman" w:eastAsia="Times New Roman" w:hAnsi="Times New Roman"/>
          <w:color w:val="000000"/>
          <w:sz w:val="24"/>
          <w:lang w:val="ru-RU"/>
        </w:rPr>
        <w:t>• И. В. Федотова. Изобразительное искусство. 1 класс: поурочные планы по учебнику Л. А.</w:t>
      </w:r>
    </w:p>
    <w:p w:rsidR="008A1BD3" w:rsidRPr="00C62D15" w:rsidRDefault="008A1BD3" w:rsidP="008A1BD3">
      <w:pPr>
        <w:autoSpaceDE w:val="0"/>
        <w:autoSpaceDN w:val="0"/>
        <w:spacing w:before="72" w:after="0" w:line="230" w:lineRule="auto"/>
        <w:rPr>
          <w:lang w:val="ru-RU"/>
        </w:rPr>
      </w:pPr>
      <w:proofErr w:type="spellStart"/>
      <w:r w:rsidRPr="00C62D15">
        <w:rPr>
          <w:rFonts w:ascii="Times New Roman" w:eastAsia="Times New Roman" w:hAnsi="Times New Roman"/>
          <w:color w:val="000000"/>
          <w:sz w:val="24"/>
          <w:lang w:val="ru-RU"/>
        </w:rPr>
        <w:t>Неменской</w:t>
      </w:r>
      <w:proofErr w:type="spellEnd"/>
      <w:r w:rsidRPr="00C62D15">
        <w:rPr>
          <w:rFonts w:ascii="Times New Roman" w:eastAsia="Times New Roman" w:hAnsi="Times New Roman"/>
          <w:color w:val="000000"/>
          <w:sz w:val="24"/>
          <w:lang w:val="ru-RU"/>
        </w:rPr>
        <w:t xml:space="preserve"> «Искусство, и ты». - Волгоград: Учитель, 2011.</w:t>
      </w:r>
    </w:p>
    <w:p w:rsidR="008A1BD3" w:rsidRPr="00C62D15" w:rsidRDefault="008A1BD3" w:rsidP="008A1BD3">
      <w:pPr>
        <w:autoSpaceDE w:val="0"/>
        <w:autoSpaceDN w:val="0"/>
        <w:spacing w:before="72" w:after="0" w:line="230" w:lineRule="auto"/>
        <w:rPr>
          <w:lang w:val="ru-RU"/>
        </w:rPr>
      </w:pPr>
      <w:r w:rsidRPr="00C62D15">
        <w:rPr>
          <w:rFonts w:ascii="Times New Roman" w:eastAsia="Times New Roman" w:hAnsi="Times New Roman"/>
          <w:color w:val="000000"/>
          <w:sz w:val="24"/>
          <w:lang w:val="ru-RU"/>
        </w:rPr>
        <w:t xml:space="preserve">• Учебник </w:t>
      </w:r>
      <w:proofErr w:type="spellStart"/>
      <w:r w:rsidRPr="00C62D15">
        <w:rPr>
          <w:rFonts w:ascii="Times New Roman" w:eastAsia="Times New Roman" w:hAnsi="Times New Roman"/>
          <w:color w:val="000000"/>
          <w:sz w:val="24"/>
          <w:lang w:val="ru-RU"/>
        </w:rPr>
        <w:t>Неменская</w:t>
      </w:r>
      <w:proofErr w:type="spellEnd"/>
      <w:r w:rsidRPr="00C62D15">
        <w:rPr>
          <w:rFonts w:ascii="Times New Roman" w:eastAsia="Times New Roman" w:hAnsi="Times New Roman"/>
          <w:color w:val="000000"/>
          <w:sz w:val="24"/>
          <w:lang w:val="ru-RU"/>
        </w:rPr>
        <w:t xml:space="preserve"> Л.А. «Изобразительное искусство» М., Просвещение, 2014.</w:t>
      </w:r>
    </w:p>
    <w:p w:rsidR="008A1BD3" w:rsidRPr="00C62D15" w:rsidRDefault="008A1BD3" w:rsidP="008A1BD3">
      <w:pPr>
        <w:autoSpaceDE w:val="0"/>
        <w:autoSpaceDN w:val="0"/>
        <w:spacing w:before="70" w:after="0" w:line="271" w:lineRule="auto"/>
        <w:rPr>
          <w:lang w:val="ru-RU"/>
        </w:rPr>
      </w:pPr>
      <w:r w:rsidRPr="00C62D15">
        <w:rPr>
          <w:rFonts w:ascii="Times New Roman" w:eastAsia="Times New Roman" w:hAnsi="Times New Roman"/>
          <w:color w:val="000000"/>
          <w:sz w:val="24"/>
          <w:lang w:val="ru-RU"/>
        </w:rPr>
        <w:t xml:space="preserve">• </w:t>
      </w:r>
      <w:proofErr w:type="spellStart"/>
      <w:r w:rsidRPr="00C62D15">
        <w:rPr>
          <w:rFonts w:ascii="Times New Roman" w:eastAsia="Times New Roman" w:hAnsi="Times New Roman"/>
          <w:color w:val="000000"/>
          <w:sz w:val="24"/>
          <w:lang w:val="ru-RU"/>
        </w:rPr>
        <w:t>Неменский</w:t>
      </w:r>
      <w:proofErr w:type="spellEnd"/>
      <w:r w:rsidRPr="00C62D15">
        <w:rPr>
          <w:rFonts w:ascii="Times New Roman" w:eastAsia="Times New Roman" w:hAnsi="Times New Roman"/>
          <w:color w:val="000000"/>
          <w:sz w:val="24"/>
          <w:lang w:val="ru-RU"/>
        </w:rPr>
        <w:t xml:space="preserve">, Б. М. Методическое пособие к учебникам по изобразительному искусству: 1-4 классы: пособие для учителя / Б. М. </w:t>
      </w:r>
      <w:proofErr w:type="spellStart"/>
      <w:r w:rsidRPr="00C62D15">
        <w:rPr>
          <w:rFonts w:ascii="Times New Roman" w:eastAsia="Times New Roman" w:hAnsi="Times New Roman"/>
          <w:color w:val="000000"/>
          <w:sz w:val="24"/>
          <w:lang w:val="ru-RU"/>
        </w:rPr>
        <w:t>Неменский</w:t>
      </w:r>
      <w:proofErr w:type="spellEnd"/>
      <w:r w:rsidRPr="00C62D15">
        <w:rPr>
          <w:rFonts w:ascii="Times New Roman" w:eastAsia="Times New Roman" w:hAnsi="Times New Roman"/>
          <w:color w:val="000000"/>
          <w:sz w:val="24"/>
          <w:lang w:val="ru-RU"/>
        </w:rPr>
        <w:t xml:space="preserve">, Л. А. </w:t>
      </w:r>
      <w:proofErr w:type="spellStart"/>
      <w:r w:rsidRPr="00C62D15">
        <w:rPr>
          <w:rFonts w:ascii="Times New Roman" w:eastAsia="Times New Roman" w:hAnsi="Times New Roman"/>
          <w:color w:val="000000"/>
          <w:sz w:val="24"/>
          <w:lang w:val="ru-RU"/>
        </w:rPr>
        <w:t>Неменская</w:t>
      </w:r>
      <w:proofErr w:type="spellEnd"/>
      <w:r w:rsidRPr="00C62D15">
        <w:rPr>
          <w:rFonts w:ascii="Times New Roman" w:eastAsia="Times New Roman" w:hAnsi="Times New Roman"/>
          <w:color w:val="000000"/>
          <w:sz w:val="24"/>
          <w:lang w:val="ru-RU"/>
        </w:rPr>
        <w:t xml:space="preserve">, Е. И. </w:t>
      </w:r>
      <w:proofErr w:type="spellStart"/>
      <w:r w:rsidRPr="00C62D15">
        <w:rPr>
          <w:rFonts w:ascii="Times New Roman" w:eastAsia="Times New Roman" w:hAnsi="Times New Roman"/>
          <w:color w:val="000000"/>
          <w:sz w:val="24"/>
          <w:lang w:val="ru-RU"/>
        </w:rPr>
        <w:t>Коротеева</w:t>
      </w:r>
      <w:proofErr w:type="spellEnd"/>
      <w:r w:rsidRPr="00C62D15">
        <w:rPr>
          <w:rFonts w:ascii="Times New Roman" w:eastAsia="Times New Roman" w:hAnsi="Times New Roman"/>
          <w:color w:val="000000"/>
          <w:sz w:val="24"/>
          <w:lang w:val="ru-RU"/>
        </w:rPr>
        <w:t xml:space="preserve">; под ред. Б. М. </w:t>
      </w:r>
      <w:proofErr w:type="spellStart"/>
      <w:r w:rsidRPr="00C62D15">
        <w:rPr>
          <w:rFonts w:ascii="Times New Roman" w:eastAsia="Times New Roman" w:hAnsi="Times New Roman"/>
          <w:color w:val="000000"/>
          <w:sz w:val="24"/>
          <w:lang w:val="ru-RU"/>
        </w:rPr>
        <w:t>Неменского</w:t>
      </w:r>
      <w:proofErr w:type="spellEnd"/>
      <w:r w:rsidRPr="00C62D15">
        <w:rPr>
          <w:rFonts w:ascii="Times New Roman" w:eastAsia="Times New Roman" w:hAnsi="Times New Roman"/>
          <w:color w:val="000000"/>
          <w:sz w:val="24"/>
          <w:lang w:val="ru-RU"/>
        </w:rPr>
        <w:t>.-М., Просвещение, 2010.</w:t>
      </w:r>
    </w:p>
    <w:p w:rsidR="008A1BD3" w:rsidRPr="00C62D15" w:rsidRDefault="008A1BD3" w:rsidP="008A1BD3">
      <w:pPr>
        <w:autoSpaceDE w:val="0"/>
        <w:autoSpaceDN w:val="0"/>
        <w:spacing w:before="70" w:after="0" w:line="262" w:lineRule="auto"/>
        <w:ind w:right="144"/>
        <w:rPr>
          <w:lang w:val="ru-RU"/>
        </w:rPr>
      </w:pPr>
      <w:r w:rsidRPr="00C62D15">
        <w:rPr>
          <w:rFonts w:ascii="Times New Roman" w:eastAsia="Times New Roman" w:hAnsi="Times New Roman"/>
          <w:color w:val="000000"/>
          <w:sz w:val="24"/>
          <w:lang w:val="ru-RU"/>
        </w:rPr>
        <w:t xml:space="preserve">• </w:t>
      </w:r>
      <w:proofErr w:type="spellStart"/>
      <w:r w:rsidRPr="00C62D15">
        <w:rPr>
          <w:rFonts w:ascii="Times New Roman" w:eastAsia="Times New Roman" w:hAnsi="Times New Roman"/>
          <w:color w:val="000000"/>
          <w:sz w:val="24"/>
          <w:lang w:val="ru-RU"/>
        </w:rPr>
        <w:t>Неменский</w:t>
      </w:r>
      <w:proofErr w:type="spellEnd"/>
      <w:r w:rsidRPr="00C62D15">
        <w:rPr>
          <w:rFonts w:ascii="Times New Roman" w:eastAsia="Times New Roman" w:hAnsi="Times New Roman"/>
          <w:color w:val="000000"/>
          <w:sz w:val="24"/>
          <w:lang w:val="ru-RU"/>
        </w:rPr>
        <w:t xml:space="preserve">, Б. М. Изобразительное искусство: 1-4 классы: рабочие программы / Б. М. </w:t>
      </w:r>
      <w:proofErr w:type="spellStart"/>
      <w:r w:rsidRPr="00C62D15">
        <w:rPr>
          <w:rFonts w:ascii="Times New Roman" w:eastAsia="Times New Roman" w:hAnsi="Times New Roman"/>
          <w:color w:val="000000"/>
          <w:sz w:val="24"/>
          <w:lang w:val="ru-RU"/>
        </w:rPr>
        <w:t>Неменский</w:t>
      </w:r>
      <w:proofErr w:type="spellEnd"/>
      <w:r w:rsidRPr="00C62D15">
        <w:rPr>
          <w:rFonts w:ascii="Times New Roman" w:eastAsia="Times New Roman" w:hAnsi="Times New Roman"/>
          <w:color w:val="000000"/>
          <w:sz w:val="24"/>
          <w:lang w:val="ru-RU"/>
        </w:rPr>
        <w:t xml:space="preserve"> [и др.]. - М., Просвещение, 2011.</w:t>
      </w:r>
    </w:p>
    <w:p w:rsidR="008A1BD3" w:rsidRPr="00C62D15" w:rsidRDefault="008A1BD3" w:rsidP="008A1BD3">
      <w:pPr>
        <w:autoSpaceDE w:val="0"/>
        <w:autoSpaceDN w:val="0"/>
        <w:spacing w:before="70" w:after="0" w:line="230" w:lineRule="auto"/>
        <w:rPr>
          <w:lang w:val="ru-RU"/>
        </w:rPr>
      </w:pPr>
      <w:r w:rsidRPr="00C62D15">
        <w:rPr>
          <w:rFonts w:ascii="Times New Roman" w:eastAsia="Times New Roman" w:hAnsi="Times New Roman"/>
          <w:color w:val="000000"/>
          <w:sz w:val="24"/>
          <w:lang w:val="ru-RU"/>
        </w:rPr>
        <w:t xml:space="preserve">• Учебник </w:t>
      </w:r>
      <w:proofErr w:type="spellStart"/>
      <w:r w:rsidRPr="00C62D15">
        <w:rPr>
          <w:rFonts w:ascii="Times New Roman" w:eastAsia="Times New Roman" w:hAnsi="Times New Roman"/>
          <w:color w:val="000000"/>
          <w:sz w:val="24"/>
          <w:lang w:val="ru-RU"/>
        </w:rPr>
        <w:t>Неменская</w:t>
      </w:r>
      <w:proofErr w:type="spellEnd"/>
      <w:r w:rsidRPr="00C62D15">
        <w:rPr>
          <w:rFonts w:ascii="Times New Roman" w:eastAsia="Times New Roman" w:hAnsi="Times New Roman"/>
          <w:color w:val="000000"/>
          <w:sz w:val="24"/>
          <w:lang w:val="ru-RU"/>
        </w:rPr>
        <w:t xml:space="preserve"> Л.А. «Изобразительное искусство» М., Просвещение, 2014.</w:t>
      </w:r>
    </w:p>
    <w:p w:rsidR="008A1BD3" w:rsidRPr="00C62D15" w:rsidRDefault="008A1BD3" w:rsidP="008A1BD3">
      <w:pPr>
        <w:autoSpaceDE w:val="0"/>
        <w:autoSpaceDN w:val="0"/>
        <w:spacing w:before="262" w:after="0" w:line="230" w:lineRule="auto"/>
        <w:rPr>
          <w:lang w:val="ru-RU"/>
        </w:rPr>
      </w:pPr>
      <w:r w:rsidRPr="00C62D15">
        <w:rPr>
          <w:rFonts w:ascii="Times New Roman" w:eastAsia="Times New Roman" w:hAnsi="Times New Roman"/>
          <w:b/>
          <w:color w:val="000000"/>
          <w:sz w:val="24"/>
          <w:lang w:val="ru-RU"/>
        </w:rPr>
        <w:t>ОБОРУДОВАНИЕ ДЛЯ ПРОВЕДЕНИЯ ПРАКТИЧЕСКИХ РАБОТ</w:t>
      </w:r>
    </w:p>
    <w:p w:rsidR="008A1BD3" w:rsidRPr="00C62D15" w:rsidRDefault="008A1BD3" w:rsidP="008A1BD3">
      <w:pPr>
        <w:autoSpaceDE w:val="0"/>
        <w:autoSpaceDN w:val="0"/>
        <w:spacing w:before="166" w:after="0" w:line="230" w:lineRule="auto"/>
        <w:rPr>
          <w:lang w:val="ru-RU"/>
        </w:rPr>
      </w:pPr>
      <w:r w:rsidRPr="00C62D15">
        <w:rPr>
          <w:rFonts w:ascii="Times New Roman" w:eastAsia="Times New Roman" w:hAnsi="Times New Roman"/>
          <w:color w:val="000000"/>
          <w:sz w:val="24"/>
          <w:lang w:val="ru-RU"/>
        </w:rPr>
        <w:t>Альбом для рисования</w:t>
      </w:r>
    </w:p>
    <w:p w:rsidR="008A1BD3" w:rsidRPr="00C62D15" w:rsidRDefault="008A1BD3" w:rsidP="008A1BD3">
      <w:pPr>
        <w:rPr>
          <w:lang w:val="ru-RU"/>
        </w:rPr>
        <w:sectPr w:rsidR="008A1BD3" w:rsidRPr="00C62D15">
          <w:pgSz w:w="11900" w:h="16840"/>
          <w:pgMar w:top="298" w:right="648" w:bottom="1440" w:left="666" w:header="720" w:footer="720" w:gutter="0"/>
          <w:cols w:space="720" w:equalWidth="0">
            <w:col w:w="10586" w:space="0"/>
          </w:cols>
          <w:docGrid w:linePitch="360"/>
        </w:sectPr>
      </w:pPr>
    </w:p>
    <w:p w:rsidR="008A1BD3" w:rsidRPr="00C62D15" w:rsidRDefault="008A1BD3" w:rsidP="008A1BD3">
      <w:pPr>
        <w:rPr>
          <w:lang w:val="ru-RU"/>
        </w:rPr>
      </w:pPr>
    </w:p>
    <w:p w:rsidR="001B29C2" w:rsidRPr="008A1BD3" w:rsidRDefault="001B29C2">
      <w:pPr>
        <w:rPr>
          <w:lang w:val="ru-RU"/>
        </w:rPr>
      </w:pPr>
    </w:p>
    <w:sectPr w:rsidR="001B29C2" w:rsidRPr="008A1BD3" w:rsidSect="008A1BD3">
      <w:pgSz w:w="11900" w:h="16840"/>
      <w:pgMar w:top="1440" w:right="1440" w:bottom="1440" w:left="1440" w:header="720" w:footer="720" w:gutter="0"/>
      <w:cols w:space="720" w:equalWidth="0">
        <w:col w:w="10586" w:space="0"/>
      </w:cols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30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2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1BD3"/>
    <w:rsid w:val="001B29C2"/>
    <w:rsid w:val="00297789"/>
    <w:rsid w:val="008A1BD3"/>
    <w:rsid w:val="00FA3B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A1BD3"/>
    <w:rPr>
      <w:rFonts w:eastAsiaTheme="minorEastAsia"/>
      <w:lang w:val="en-US"/>
    </w:rPr>
  </w:style>
  <w:style w:type="paragraph" w:styleId="1">
    <w:name w:val="heading 1"/>
    <w:basedOn w:val="a1"/>
    <w:next w:val="a1"/>
    <w:link w:val="10"/>
    <w:uiPriority w:val="9"/>
    <w:qFormat/>
    <w:rsid w:val="008A1BD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1"/>
    <w:next w:val="a1"/>
    <w:link w:val="22"/>
    <w:uiPriority w:val="9"/>
    <w:unhideWhenUsed/>
    <w:qFormat/>
    <w:rsid w:val="008A1BD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1"/>
    <w:next w:val="a1"/>
    <w:link w:val="32"/>
    <w:uiPriority w:val="9"/>
    <w:unhideWhenUsed/>
    <w:qFormat/>
    <w:rsid w:val="008A1BD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8A1BD3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8A1BD3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8A1BD3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8A1BD3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8A1BD3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8A1BD3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basedOn w:val="a2"/>
    <w:link w:val="1"/>
    <w:uiPriority w:val="9"/>
    <w:rsid w:val="008A1BD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character" w:customStyle="1" w:styleId="22">
    <w:name w:val="Заголовок 2 Знак"/>
    <w:basedOn w:val="a2"/>
    <w:link w:val="21"/>
    <w:uiPriority w:val="9"/>
    <w:rsid w:val="008A1BD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character" w:customStyle="1" w:styleId="32">
    <w:name w:val="Заголовок 3 Знак"/>
    <w:basedOn w:val="a2"/>
    <w:link w:val="31"/>
    <w:uiPriority w:val="9"/>
    <w:rsid w:val="008A1BD3"/>
    <w:rPr>
      <w:rFonts w:asciiTheme="majorHAnsi" w:eastAsiaTheme="majorEastAsia" w:hAnsiTheme="majorHAnsi" w:cstheme="majorBidi"/>
      <w:b/>
      <w:bCs/>
      <w:color w:val="4F81BD" w:themeColor="accent1"/>
      <w:lang w:val="en-US"/>
    </w:rPr>
  </w:style>
  <w:style w:type="character" w:customStyle="1" w:styleId="40">
    <w:name w:val="Заголовок 4 Знак"/>
    <w:basedOn w:val="a2"/>
    <w:link w:val="4"/>
    <w:uiPriority w:val="9"/>
    <w:semiHidden/>
    <w:rsid w:val="008A1BD3"/>
    <w:rPr>
      <w:rFonts w:asciiTheme="majorHAnsi" w:eastAsiaTheme="majorEastAsia" w:hAnsiTheme="majorHAnsi" w:cstheme="majorBidi"/>
      <w:b/>
      <w:bCs/>
      <w:i/>
      <w:iCs/>
      <w:color w:val="4F81BD" w:themeColor="accent1"/>
      <w:lang w:val="en-US"/>
    </w:rPr>
  </w:style>
  <w:style w:type="character" w:customStyle="1" w:styleId="50">
    <w:name w:val="Заголовок 5 Знак"/>
    <w:basedOn w:val="a2"/>
    <w:link w:val="5"/>
    <w:uiPriority w:val="9"/>
    <w:semiHidden/>
    <w:rsid w:val="008A1BD3"/>
    <w:rPr>
      <w:rFonts w:asciiTheme="majorHAnsi" w:eastAsiaTheme="majorEastAsia" w:hAnsiTheme="majorHAnsi" w:cstheme="majorBidi"/>
      <w:color w:val="243F60" w:themeColor="accent1" w:themeShade="7F"/>
      <w:lang w:val="en-US"/>
    </w:rPr>
  </w:style>
  <w:style w:type="character" w:customStyle="1" w:styleId="60">
    <w:name w:val="Заголовок 6 Знак"/>
    <w:basedOn w:val="a2"/>
    <w:link w:val="6"/>
    <w:uiPriority w:val="9"/>
    <w:semiHidden/>
    <w:rsid w:val="008A1BD3"/>
    <w:rPr>
      <w:rFonts w:asciiTheme="majorHAnsi" w:eastAsiaTheme="majorEastAsia" w:hAnsiTheme="majorHAnsi" w:cstheme="majorBidi"/>
      <w:i/>
      <w:iCs/>
      <w:color w:val="243F60" w:themeColor="accent1" w:themeShade="7F"/>
      <w:lang w:val="en-US"/>
    </w:rPr>
  </w:style>
  <w:style w:type="character" w:customStyle="1" w:styleId="70">
    <w:name w:val="Заголовок 7 Знак"/>
    <w:basedOn w:val="a2"/>
    <w:link w:val="7"/>
    <w:uiPriority w:val="9"/>
    <w:semiHidden/>
    <w:rsid w:val="008A1BD3"/>
    <w:rPr>
      <w:rFonts w:asciiTheme="majorHAnsi" w:eastAsiaTheme="majorEastAsia" w:hAnsiTheme="majorHAnsi" w:cstheme="majorBidi"/>
      <w:i/>
      <w:iCs/>
      <w:color w:val="404040" w:themeColor="text1" w:themeTint="BF"/>
      <w:lang w:val="en-US"/>
    </w:rPr>
  </w:style>
  <w:style w:type="character" w:customStyle="1" w:styleId="80">
    <w:name w:val="Заголовок 8 Знак"/>
    <w:basedOn w:val="a2"/>
    <w:link w:val="8"/>
    <w:uiPriority w:val="9"/>
    <w:semiHidden/>
    <w:rsid w:val="008A1BD3"/>
    <w:rPr>
      <w:rFonts w:asciiTheme="majorHAnsi" w:eastAsiaTheme="majorEastAsia" w:hAnsiTheme="majorHAnsi" w:cstheme="majorBidi"/>
      <w:color w:val="4F81BD" w:themeColor="accent1"/>
      <w:sz w:val="20"/>
      <w:szCs w:val="20"/>
      <w:lang w:val="en-US"/>
    </w:rPr>
  </w:style>
  <w:style w:type="character" w:customStyle="1" w:styleId="90">
    <w:name w:val="Заголовок 9 Знак"/>
    <w:basedOn w:val="a2"/>
    <w:link w:val="9"/>
    <w:uiPriority w:val="9"/>
    <w:semiHidden/>
    <w:rsid w:val="008A1BD3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/>
    </w:rPr>
  </w:style>
  <w:style w:type="paragraph" w:styleId="a5">
    <w:name w:val="header"/>
    <w:basedOn w:val="a1"/>
    <w:link w:val="a6"/>
    <w:uiPriority w:val="99"/>
    <w:unhideWhenUsed/>
    <w:rsid w:val="008A1BD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8A1BD3"/>
    <w:rPr>
      <w:rFonts w:eastAsiaTheme="minorEastAsia"/>
      <w:lang w:val="en-US"/>
    </w:rPr>
  </w:style>
  <w:style w:type="paragraph" w:styleId="a7">
    <w:name w:val="footer"/>
    <w:basedOn w:val="a1"/>
    <w:link w:val="a8"/>
    <w:uiPriority w:val="99"/>
    <w:unhideWhenUsed/>
    <w:rsid w:val="008A1BD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8A1BD3"/>
    <w:rPr>
      <w:rFonts w:eastAsiaTheme="minorEastAsia"/>
      <w:lang w:val="en-US"/>
    </w:rPr>
  </w:style>
  <w:style w:type="paragraph" w:styleId="a9">
    <w:name w:val="No Spacing"/>
    <w:uiPriority w:val="1"/>
    <w:qFormat/>
    <w:rsid w:val="008A1BD3"/>
    <w:pPr>
      <w:spacing w:after="0" w:line="240" w:lineRule="auto"/>
    </w:pPr>
    <w:rPr>
      <w:rFonts w:eastAsiaTheme="minorEastAsia"/>
      <w:lang w:val="en-US"/>
    </w:rPr>
  </w:style>
  <w:style w:type="paragraph" w:styleId="aa">
    <w:name w:val="Title"/>
    <w:basedOn w:val="a1"/>
    <w:next w:val="a1"/>
    <w:link w:val="ab"/>
    <w:uiPriority w:val="10"/>
    <w:qFormat/>
    <w:rsid w:val="008A1BD3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b">
    <w:name w:val="Название Знак"/>
    <w:basedOn w:val="a2"/>
    <w:link w:val="aa"/>
    <w:uiPriority w:val="10"/>
    <w:rsid w:val="008A1BD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/>
    </w:rPr>
  </w:style>
  <w:style w:type="paragraph" w:styleId="ac">
    <w:name w:val="Subtitle"/>
    <w:basedOn w:val="a1"/>
    <w:next w:val="a1"/>
    <w:link w:val="ad"/>
    <w:uiPriority w:val="11"/>
    <w:qFormat/>
    <w:rsid w:val="008A1BD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d">
    <w:name w:val="Подзаголовок Знак"/>
    <w:basedOn w:val="a2"/>
    <w:link w:val="ac"/>
    <w:uiPriority w:val="11"/>
    <w:rsid w:val="008A1BD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/>
    </w:rPr>
  </w:style>
  <w:style w:type="paragraph" w:styleId="ae">
    <w:name w:val="List Paragraph"/>
    <w:basedOn w:val="a1"/>
    <w:uiPriority w:val="34"/>
    <w:qFormat/>
    <w:rsid w:val="008A1BD3"/>
    <w:pPr>
      <w:ind w:left="720"/>
      <w:contextualSpacing/>
    </w:pPr>
  </w:style>
  <w:style w:type="paragraph" w:styleId="af">
    <w:name w:val="Body Text"/>
    <w:basedOn w:val="a1"/>
    <w:link w:val="af0"/>
    <w:uiPriority w:val="99"/>
    <w:unhideWhenUsed/>
    <w:rsid w:val="008A1BD3"/>
    <w:pPr>
      <w:spacing w:after="120"/>
    </w:pPr>
  </w:style>
  <w:style w:type="character" w:customStyle="1" w:styleId="af0">
    <w:name w:val="Основной текст Знак"/>
    <w:basedOn w:val="a2"/>
    <w:link w:val="af"/>
    <w:uiPriority w:val="99"/>
    <w:rsid w:val="008A1BD3"/>
    <w:rPr>
      <w:rFonts w:eastAsiaTheme="minorEastAsia"/>
      <w:lang w:val="en-US"/>
    </w:rPr>
  </w:style>
  <w:style w:type="paragraph" w:styleId="23">
    <w:name w:val="Body Text 2"/>
    <w:basedOn w:val="a1"/>
    <w:link w:val="24"/>
    <w:uiPriority w:val="99"/>
    <w:unhideWhenUsed/>
    <w:rsid w:val="008A1BD3"/>
    <w:pPr>
      <w:spacing w:after="120" w:line="480" w:lineRule="auto"/>
    </w:pPr>
  </w:style>
  <w:style w:type="character" w:customStyle="1" w:styleId="24">
    <w:name w:val="Основной текст 2 Знак"/>
    <w:basedOn w:val="a2"/>
    <w:link w:val="23"/>
    <w:uiPriority w:val="99"/>
    <w:rsid w:val="008A1BD3"/>
    <w:rPr>
      <w:rFonts w:eastAsiaTheme="minorEastAsia"/>
      <w:lang w:val="en-US"/>
    </w:rPr>
  </w:style>
  <w:style w:type="paragraph" w:styleId="33">
    <w:name w:val="Body Text 3"/>
    <w:basedOn w:val="a1"/>
    <w:link w:val="34"/>
    <w:uiPriority w:val="99"/>
    <w:unhideWhenUsed/>
    <w:rsid w:val="008A1BD3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2"/>
    <w:link w:val="33"/>
    <w:uiPriority w:val="99"/>
    <w:rsid w:val="008A1BD3"/>
    <w:rPr>
      <w:rFonts w:eastAsiaTheme="minorEastAsia"/>
      <w:sz w:val="16"/>
      <w:szCs w:val="16"/>
      <w:lang w:val="en-US"/>
    </w:rPr>
  </w:style>
  <w:style w:type="paragraph" w:styleId="af1">
    <w:name w:val="List"/>
    <w:basedOn w:val="a1"/>
    <w:uiPriority w:val="99"/>
    <w:unhideWhenUsed/>
    <w:rsid w:val="008A1BD3"/>
    <w:pPr>
      <w:ind w:left="360" w:hanging="360"/>
      <w:contextualSpacing/>
    </w:pPr>
  </w:style>
  <w:style w:type="paragraph" w:styleId="25">
    <w:name w:val="List 2"/>
    <w:basedOn w:val="a1"/>
    <w:uiPriority w:val="99"/>
    <w:unhideWhenUsed/>
    <w:rsid w:val="008A1BD3"/>
    <w:pPr>
      <w:ind w:left="720" w:hanging="360"/>
      <w:contextualSpacing/>
    </w:pPr>
  </w:style>
  <w:style w:type="paragraph" w:styleId="35">
    <w:name w:val="List 3"/>
    <w:basedOn w:val="a1"/>
    <w:uiPriority w:val="99"/>
    <w:unhideWhenUsed/>
    <w:rsid w:val="008A1BD3"/>
    <w:pPr>
      <w:ind w:left="1080" w:hanging="360"/>
      <w:contextualSpacing/>
    </w:pPr>
  </w:style>
  <w:style w:type="paragraph" w:styleId="a0">
    <w:name w:val="List Bullet"/>
    <w:basedOn w:val="a1"/>
    <w:uiPriority w:val="99"/>
    <w:unhideWhenUsed/>
    <w:rsid w:val="008A1BD3"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unhideWhenUsed/>
    <w:rsid w:val="008A1BD3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unhideWhenUsed/>
    <w:rsid w:val="008A1BD3"/>
    <w:pPr>
      <w:numPr>
        <w:numId w:val="3"/>
      </w:numPr>
      <w:contextualSpacing/>
    </w:pPr>
  </w:style>
  <w:style w:type="paragraph" w:styleId="a">
    <w:name w:val="List Number"/>
    <w:basedOn w:val="a1"/>
    <w:uiPriority w:val="99"/>
    <w:unhideWhenUsed/>
    <w:rsid w:val="008A1BD3"/>
    <w:pPr>
      <w:numPr>
        <w:numId w:val="5"/>
      </w:numPr>
      <w:contextualSpacing/>
    </w:pPr>
  </w:style>
  <w:style w:type="paragraph" w:styleId="2">
    <w:name w:val="List Number 2"/>
    <w:basedOn w:val="a1"/>
    <w:uiPriority w:val="99"/>
    <w:unhideWhenUsed/>
    <w:rsid w:val="008A1BD3"/>
    <w:pPr>
      <w:numPr>
        <w:numId w:val="6"/>
      </w:numPr>
      <w:contextualSpacing/>
    </w:pPr>
  </w:style>
  <w:style w:type="paragraph" w:styleId="3">
    <w:name w:val="List Number 3"/>
    <w:basedOn w:val="a1"/>
    <w:uiPriority w:val="99"/>
    <w:unhideWhenUsed/>
    <w:rsid w:val="008A1BD3"/>
    <w:pPr>
      <w:numPr>
        <w:numId w:val="7"/>
      </w:numPr>
      <w:contextualSpacing/>
    </w:pPr>
  </w:style>
  <w:style w:type="paragraph" w:styleId="af2">
    <w:name w:val="List Continue"/>
    <w:basedOn w:val="a1"/>
    <w:uiPriority w:val="99"/>
    <w:unhideWhenUsed/>
    <w:rsid w:val="008A1BD3"/>
    <w:pPr>
      <w:spacing w:after="120"/>
      <w:ind w:left="360"/>
      <w:contextualSpacing/>
    </w:pPr>
  </w:style>
  <w:style w:type="paragraph" w:styleId="26">
    <w:name w:val="List Continue 2"/>
    <w:basedOn w:val="a1"/>
    <w:uiPriority w:val="99"/>
    <w:unhideWhenUsed/>
    <w:rsid w:val="008A1BD3"/>
    <w:pPr>
      <w:spacing w:after="120"/>
      <w:ind w:left="720"/>
      <w:contextualSpacing/>
    </w:pPr>
  </w:style>
  <w:style w:type="paragraph" w:styleId="36">
    <w:name w:val="List Continue 3"/>
    <w:basedOn w:val="a1"/>
    <w:uiPriority w:val="99"/>
    <w:unhideWhenUsed/>
    <w:rsid w:val="008A1BD3"/>
    <w:pPr>
      <w:spacing w:after="120"/>
      <w:ind w:left="1080"/>
      <w:contextualSpacing/>
    </w:pPr>
  </w:style>
  <w:style w:type="paragraph" w:styleId="af3">
    <w:name w:val="macro"/>
    <w:link w:val="af4"/>
    <w:uiPriority w:val="99"/>
    <w:unhideWhenUsed/>
    <w:rsid w:val="008A1BD3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eastAsiaTheme="minorEastAsia" w:hAnsi="Courier"/>
      <w:sz w:val="20"/>
      <w:szCs w:val="20"/>
      <w:lang w:val="en-US"/>
    </w:rPr>
  </w:style>
  <w:style w:type="character" w:customStyle="1" w:styleId="af4">
    <w:name w:val="Текст макроса Знак"/>
    <w:basedOn w:val="a2"/>
    <w:link w:val="af3"/>
    <w:uiPriority w:val="99"/>
    <w:rsid w:val="008A1BD3"/>
    <w:rPr>
      <w:rFonts w:ascii="Courier" w:eastAsiaTheme="minorEastAsia" w:hAnsi="Courier"/>
      <w:sz w:val="20"/>
      <w:szCs w:val="20"/>
      <w:lang w:val="en-US"/>
    </w:rPr>
  </w:style>
  <w:style w:type="paragraph" w:styleId="27">
    <w:name w:val="Quote"/>
    <w:basedOn w:val="a1"/>
    <w:next w:val="a1"/>
    <w:link w:val="28"/>
    <w:uiPriority w:val="29"/>
    <w:qFormat/>
    <w:rsid w:val="008A1BD3"/>
    <w:rPr>
      <w:i/>
      <w:iCs/>
      <w:color w:val="000000" w:themeColor="text1"/>
    </w:rPr>
  </w:style>
  <w:style w:type="character" w:customStyle="1" w:styleId="28">
    <w:name w:val="Цитата 2 Знак"/>
    <w:basedOn w:val="a2"/>
    <w:link w:val="27"/>
    <w:uiPriority w:val="29"/>
    <w:rsid w:val="008A1BD3"/>
    <w:rPr>
      <w:rFonts w:eastAsiaTheme="minorEastAsia"/>
      <w:i/>
      <w:iCs/>
      <w:color w:val="000000" w:themeColor="text1"/>
      <w:lang w:val="en-US"/>
    </w:rPr>
  </w:style>
  <w:style w:type="character" w:styleId="af5">
    <w:name w:val="Strong"/>
    <w:basedOn w:val="a2"/>
    <w:uiPriority w:val="22"/>
    <w:qFormat/>
    <w:rsid w:val="008A1BD3"/>
    <w:rPr>
      <w:b/>
      <w:bCs/>
    </w:rPr>
  </w:style>
  <w:style w:type="character" w:styleId="af6">
    <w:name w:val="Emphasis"/>
    <w:basedOn w:val="a2"/>
    <w:uiPriority w:val="20"/>
    <w:qFormat/>
    <w:rsid w:val="008A1BD3"/>
    <w:rPr>
      <w:i/>
      <w:iCs/>
    </w:rPr>
  </w:style>
  <w:style w:type="paragraph" w:styleId="af7">
    <w:name w:val="Intense Quote"/>
    <w:basedOn w:val="a1"/>
    <w:next w:val="a1"/>
    <w:link w:val="af8"/>
    <w:uiPriority w:val="30"/>
    <w:qFormat/>
    <w:rsid w:val="008A1BD3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8">
    <w:name w:val="Выделенная цитата Знак"/>
    <w:basedOn w:val="a2"/>
    <w:link w:val="af7"/>
    <w:uiPriority w:val="30"/>
    <w:rsid w:val="008A1BD3"/>
    <w:rPr>
      <w:rFonts w:eastAsiaTheme="minorEastAsia"/>
      <w:b/>
      <w:bCs/>
      <w:i/>
      <w:iCs/>
      <w:color w:val="4F81BD" w:themeColor="accent1"/>
      <w:lang w:val="en-US"/>
    </w:rPr>
  </w:style>
  <w:style w:type="character" w:styleId="af9">
    <w:name w:val="Subtle Emphasis"/>
    <w:basedOn w:val="a2"/>
    <w:uiPriority w:val="19"/>
    <w:qFormat/>
    <w:rsid w:val="008A1BD3"/>
    <w:rPr>
      <w:i/>
      <w:iCs/>
      <w:color w:val="808080" w:themeColor="text1" w:themeTint="7F"/>
    </w:rPr>
  </w:style>
  <w:style w:type="character" w:styleId="afa">
    <w:name w:val="Intense Emphasis"/>
    <w:basedOn w:val="a2"/>
    <w:uiPriority w:val="21"/>
    <w:qFormat/>
    <w:rsid w:val="008A1BD3"/>
    <w:rPr>
      <w:b/>
      <w:bCs/>
      <w:i/>
      <w:iCs/>
      <w:color w:val="4F81BD" w:themeColor="accent1"/>
    </w:rPr>
  </w:style>
  <w:style w:type="character" w:styleId="afb">
    <w:name w:val="Subtle Reference"/>
    <w:basedOn w:val="a2"/>
    <w:uiPriority w:val="31"/>
    <w:qFormat/>
    <w:rsid w:val="008A1BD3"/>
    <w:rPr>
      <w:smallCaps/>
      <w:color w:val="C0504D" w:themeColor="accent2"/>
      <w:u w:val="single"/>
    </w:rPr>
  </w:style>
  <w:style w:type="character" w:styleId="afc">
    <w:name w:val="Intense Reference"/>
    <w:basedOn w:val="a2"/>
    <w:uiPriority w:val="32"/>
    <w:qFormat/>
    <w:rsid w:val="008A1BD3"/>
    <w:rPr>
      <w:b/>
      <w:bCs/>
      <w:smallCaps/>
      <w:color w:val="C0504D" w:themeColor="accent2"/>
      <w:spacing w:val="5"/>
      <w:u w:val="single"/>
    </w:rPr>
  </w:style>
  <w:style w:type="character" w:styleId="afd">
    <w:name w:val="Book Title"/>
    <w:basedOn w:val="a2"/>
    <w:uiPriority w:val="33"/>
    <w:qFormat/>
    <w:rsid w:val="008A1BD3"/>
    <w:rPr>
      <w:b/>
      <w:bCs/>
      <w:smallCaps/>
      <w:spacing w:val="5"/>
    </w:rPr>
  </w:style>
  <w:style w:type="paragraph" w:styleId="afe">
    <w:name w:val="TOC Heading"/>
    <w:basedOn w:val="1"/>
    <w:next w:val="a1"/>
    <w:uiPriority w:val="39"/>
    <w:semiHidden/>
    <w:unhideWhenUsed/>
    <w:qFormat/>
    <w:rsid w:val="008A1BD3"/>
    <w:pPr>
      <w:outlineLvl w:val="9"/>
    </w:pPr>
  </w:style>
  <w:style w:type="character" w:customStyle="1" w:styleId="aff">
    <w:name w:val="Текст выноски Знак"/>
    <w:basedOn w:val="a2"/>
    <w:link w:val="aff0"/>
    <w:uiPriority w:val="99"/>
    <w:semiHidden/>
    <w:rsid w:val="008A1BD3"/>
    <w:rPr>
      <w:rFonts w:ascii="Tahoma" w:eastAsiaTheme="minorEastAsia" w:hAnsi="Tahoma" w:cs="Tahoma"/>
      <w:sz w:val="16"/>
      <w:szCs w:val="16"/>
      <w:lang w:val="en-US"/>
    </w:rPr>
  </w:style>
  <w:style w:type="paragraph" w:styleId="aff0">
    <w:name w:val="Balloon Text"/>
    <w:basedOn w:val="a1"/>
    <w:link w:val="aff"/>
    <w:uiPriority w:val="99"/>
    <w:semiHidden/>
    <w:unhideWhenUsed/>
    <w:rsid w:val="008A1BD3"/>
    <w:pPr>
      <w:spacing w:after="0" w:line="240" w:lineRule="auto"/>
    </w:pPr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A1BD3"/>
    <w:rPr>
      <w:rFonts w:eastAsiaTheme="minorEastAsia"/>
      <w:lang w:val="en-US"/>
    </w:rPr>
  </w:style>
  <w:style w:type="paragraph" w:styleId="1">
    <w:name w:val="heading 1"/>
    <w:basedOn w:val="a1"/>
    <w:next w:val="a1"/>
    <w:link w:val="10"/>
    <w:uiPriority w:val="9"/>
    <w:qFormat/>
    <w:rsid w:val="008A1BD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1"/>
    <w:next w:val="a1"/>
    <w:link w:val="22"/>
    <w:uiPriority w:val="9"/>
    <w:unhideWhenUsed/>
    <w:qFormat/>
    <w:rsid w:val="008A1BD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1"/>
    <w:next w:val="a1"/>
    <w:link w:val="32"/>
    <w:uiPriority w:val="9"/>
    <w:unhideWhenUsed/>
    <w:qFormat/>
    <w:rsid w:val="008A1BD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8A1BD3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8A1BD3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8A1BD3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8A1BD3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8A1BD3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8A1BD3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basedOn w:val="a2"/>
    <w:link w:val="1"/>
    <w:uiPriority w:val="9"/>
    <w:rsid w:val="008A1BD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character" w:customStyle="1" w:styleId="22">
    <w:name w:val="Заголовок 2 Знак"/>
    <w:basedOn w:val="a2"/>
    <w:link w:val="21"/>
    <w:uiPriority w:val="9"/>
    <w:rsid w:val="008A1BD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character" w:customStyle="1" w:styleId="32">
    <w:name w:val="Заголовок 3 Знак"/>
    <w:basedOn w:val="a2"/>
    <w:link w:val="31"/>
    <w:uiPriority w:val="9"/>
    <w:rsid w:val="008A1BD3"/>
    <w:rPr>
      <w:rFonts w:asciiTheme="majorHAnsi" w:eastAsiaTheme="majorEastAsia" w:hAnsiTheme="majorHAnsi" w:cstheme="majorBidi"/>
      <w:b/>
      <w:bCs/>
      <w:color w:val="4F81BD" w:themeColor="accent1"/>
      <w:lang w:val="en-US"/>
    </w:rPr>
  </w:style>
  <w:style w:type="character" w:customStyle="1" w:styleId="40">
    <w:name w:val="Заголовок 4 Знак"/>
    <w:basedOn w:val="a2"/>
    <w:link w:val="4"/>
    <w:uiPriority w:val="9"/>
    <w:semiHidden/>
    <w:rsid w:val="008A1BD3"/>
    <w:rPr>
      <w:rFonts w:asciiTheme="majorHAnsi" w:eastAsiaTheme="majorEastAsia" w:hAnsiTheme="majorHAnsi" w:cstheme="majorBidi"/>
      <w:b/>
      <w:bCs/>
      <w:i/>
      <w:iCs/>
      <w:color w:val="4F81BD" w:themeColor="accent1"/>
      <w:lang w:val="en-US"/>
    </w:rPr>
  </w:style>
  <w:style w:type="character" w:customStyle="1" w:styleId="50">
    <w:name w:val="Заголовок 5 Знак"/>
    <w:basedOn w:val="a2"/>
    <w:link w:val="5"/>
    <w:uiPriority w:val="9"/>
    <w:semiHidden/>
    <w:rsid w:val="008A1BD3"/>
    <w:rPr>
      <w:rFonts w:asciiTheme="majorHAnsi" w:eastAsiaTheme="majorEastAsia" w:hAnsiTheme="majorHAnsi" w:cstheme="majorBidi"/>
      <w:color w:val="243F60" w:themeColor="accent1" w:themeShade="7F"/>
      <w:lang w:val="en-US"/>
    </w:rPr>
  </w:style>
  <w:style w:type="character" w:customStyle="1" w:styleId="60">
    <w:name w:val="Заголовок 6 Знак"/>
    <w:basedOn w:val="a2"/>
    <w:link w:val="6"/>
    <w:uiPriority w:val="9"/>
    <w:semiHidden/>
    <w:rsid w:val="008A1BD3"/>
    <w:rPr>
      <w:rFonts w:asciiTheme="majorHAnsi" w:eastAsiaTheme="majorEastAsia" w:hAnsiTheme="majorHAnsi" w:cstheme="majorBidi"/>
      <w:i/>
      <w:iCs/>
      <w:color w:val="243F60" w:themeColor="accent1" w:themeShade="7F"/>
      <w:lang w:val="en-US"/>
    </w:rPr>
  </w:style>
  <w:style w:type="character" w:customStyle="1" w:styleId="70">
    <w:name w:val="Заголовок 7 Знак"/>
    <w:basedOn w:val="a2"/>
    <w:link w:val="7"/>
    <w:uiPriority w:val="9"/>
    <w:semiHidden/>
    <w:rsid w:val="008A1BD3"/>
    <w:rPr>
      <w:rFonts w:asciiTheme="majorHAnsi" w:eastAsiaTheme="majorEastAsia" w:hAnsiTheme="majorHAnsi" w:cstheme="majorBidi"/>
      <w:i/>
      <w:iCs/>
      <w:color w:val="404040" w:themeColor="text1" w:themeTint="BF"/>
      <w:lang w:val="en-US"/>
    </w:rPr>
  </w:style>
  <w:style w:type="character" w:customStyle="1" w:styleId="80">
    <w:name w:val="Заголовок 8 Знак"/>
    <w:basedOn w:val="a2"/>
    <w:link w:val="8"/>
    <w:uiPriority w:val="9"/>
    <w:semiHidden/>
    <w:rsid w:val="008A1BD3"/>
    <w:rPr>
      <w:rFonts w:asciiTheme="majorHAnsi" w:eastAsiaTheme="majorEastAsia" w:hAnsiTheme="majorHAnsi" w:cstheme="majorBidi"/>
      <w:color w:val="4F81BD" w:themeColor="accent1"/>
      <w:sz w:val="20"/>
      <w:szCs w:val="20"/>
      <w:lang w:val="en-US"/>
    </w:rPr>
  </w:style>
  <w:style w:type="character" w:customStyle="1" w:styleId="90">
    <w:name w:val="Заголовок 9 Знак"/>
    <w:basedOn w:val="a2"/>
    <w:link w:val="9"/>
    <w:uiPriority w:val="9"/>
    <w:semiHidden/>
    <w:rsid w:val="008A1BD3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/>
    </w:rPr>
  </w:style>
  <w:style w:type="paragraph" w:styleId="a5">
    <w:name w:val="header"/>
    <w:basedOn w:val="a1"/>
    <w:link w:val="a6"/>
    <w:uiPriority w:val="99"/>
    <w:unhideWhenUsed/>
    <w:rsid w:val="008A1BD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8A1BD3"/>
    <w:rPr>
      <w:rFonts w:eastAsiaTheme="minorEastAsia"/>
      <w:lang w:val="en-US"/>
    </w:rPr>
  </w:style>
  <w:style w:type="paragraph" w:styleId="a7">
    <w:name w:val="footer"/>
    <w:basedOn w:val="a1"/>
    <w:link w:val="a8"/>
    <w:uiPriority w:val="99"/>
    <w:unhideWhenUsed/>
    <w:rsid w:val="008A1BD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8A1BD3"/>
    <w:rPr>
      <w:rFonts w:eastAsiaTheme="minorEastAsia"/>
      <w:lang w:val="en-US"/>
    </w:rPr>
  </w:style>
  <w:style w:type="paragraph" w:styleId="a9">
    <w:name w:val="No Spacing"/>
    <w:uiPriority w:val="1"/>
    <w:qFormat/>
    <w:rsid w:val="008A1BD3"/>
    <w:pPr>
      <w:spacing w:after="0" w:line="240" w:lineRule="auto"/>
    </w:pPr>
    <w:rPr>
      <w:rFonts w:eastAsiaTheme="minorEastAsia"/>
      <w:lang w:val="en-US"/>
    </w:rPr>
  </w:style>
  <w:style w:type="paragraph" w:styleId="aa">
    <w:name w:val="Title"/>
    <w:basedOn w:val="a1"/>
    <w:next w:val="a1"/>
    <w:link w:val="ab"/>
    <w:uiPriority w:val="10"/>
    <w:qFormat/>
    <w:rsid w:val="008A1BD3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b">
    <w:name w:val="Название Знак"/>
    <w:basedOn w:val="a2"/>
    <w:link w:val="aa"/>
    <w:uiPriority w:val="10"/>
    <w:rsid w:val="008A1BD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/>
    </w:rPr>
  </w:style>
  <w:style w:type="paragraph" w:styleId="ac">
    <w:name w:val="Subtitle"/>
    <w:basedOn w:val="a1"/>
    <w:next w:val="a1"/>
    <w:link w:val="ad"/>
    <w:uiPriority w:val="11"/>
    <w:qFormat/>
    <w:rsid w:val="008A1BD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d">
    <w:name w:val="Подзаголовок Знак"/>
    <w:basedOn w:val="a2"/>
    <w:link w:val="ac"/>
    <w:uiPriority w:val="11"/>
    <w:rsid w:val="008A1BD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/>
    </w:rPr>
  </w:style>
  <w:style w:type="paragraph" w:styleId="ae">
    <w:name w:val="List Paragraph"/>
    <w:basedOn w:val="a1"/>
    <w:uiPriority w:val="34"/>
    <w:qFormat/>
    <w:rsid w:val="008A1BD3"/>
    <w:pPr>
      <w:ind w:left="720"/>
      <w:contextualSpacing/>
    </w:pPr>
  </w:style>
  <w:style w:type="paragraph" w:styleId="af">
    <w:name w:val="Body Text"/>
    <w:basedOn w:val="a1"/>
    <w:link w:val="af0"/>
    <w:uiPriority w:val="99"/>
    <w:unhideWhenUsed/>
    <w:rsid w:val="008A1BD3"/>
    <w:pPr>
      <w:spacing w:after="120"/>
    </w:pPr>
  </w:style>
  <w:style w:type="character" w:customStyle="1" w:styleId="af0">
    <w:name w:val="Основной текст Знак"/>
    <w:basedOn w:val="a2"/>
    <w:link w:val="af"/>
    <w:uiPriority w:val="99"/>
    <w:rsid w:val="008A1BD3"/>
    <w:rPr>
      <w:rFonts w:eastAsiaTheme="minorEastAsia"/>
      <w:lang w:val="en-US"/>
    </w:rPr>
  </w:style>
  <w:style w:type="paragraph" w:styleId="23">
    <w:name w:val="Body Text 2"/>
    <w:basedOn w:val="a1"/>
    <w:link w:val="24"/>
    <w:uiPriority w:val="99"/>
    <w:unhideWhenUsed/>
    <w:rsid w:val="008A1BD3"/>
    <w:pPr>
      <w:spacing w:after="120" w:line="480" w:lineRule="auto"/>
    </w:pPr>
  </w:style>
  <w:style w:type="character" w:customStyle="1" w:styleId="24">
    <w:name w:val="Основной текст 2 Знак"/>
    <w:basedOn w:val="a2"/>
    <w:link w:val="23"/>
    <w:uiPriority w:val="99"/>
    <w:rsid w:val="008A1BD3"/>
    <w:rPr>
      <w:rFonts w:eastAsiaTheme="minorEastAsia"/>
      <w:lang w:val="en-US"/>
    </w:rPr>
  </w:style>
  <w:style w:type="paragraph" w:styleId="33">
    <w:name w:val="Body Text 3"/>
    <w:basedOn w:val="a1"/>
    <w:link w:val="34"/>
    <w:uiPriority w:val="99"/>
    <w:unhideWhenUsed/>
    <w:rsid w:val="008A1BD3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2"/>
    <w:link w:val="33"/>
    <w:uiPriority w:val="99"/>
    <w:rsid w:val="008A1BD3"/>
    <w:rPr>
      <w:rFonts w:eastAsiaTheme="minorEastAsia"/>
      <w:sz w:val="16"/>
      <w:szCs w:val="16"/>
      <w:lang w:val="en-US"/>
    </w:rPr>
  </w:style>
  <w:style w:type="paragraph" w:styleId="af1">
    <w:name w:val="List"/>
    <w:basedOn w:val="a1"/>
    <w:uiPriority w:val="99"/>
    <w:unhideWhenUsed/>
    <w:rsid w:val="008A1BD3"/>
    <w:pPr>
      <w:ind w:left="360" w:hanging="360"/>
      <w:contextualSpacing/>
    </w:pPr>
  </w:style>
  <w:style w:type="paragraph" w:styleId="25">
    <w:name w:val="List 2"/>
    <w:basedOn w:val="a1"/>
    <w:uiPriority w:val="99"/>
    <w:unhideWhenUsed/>
    <w:rsid w:val="008A1BD3"/>
    <w:pPr>
      <w:ind w:left="720" w:hanging="360"/>
      <w:contextualSpacing/>
    </w:pPr>
  </w:style>
  <w:style w:type="paragraph" w:styleId="35">
    <w:name w:val="List 3"/>
    <w:basedOn w:val="a1"/>
    <w:uiPriority w:val="99"/>
    <w:unhideWhenUsed/>
    <w:rsid w:val="008A1BD3"/>
    <w:pPr>
      <w:ind w:left="1080" w:hanging="360"/>
      <w:contextualSpacing/>
    </w:pPr>
  </w:style>
  <w:style w:type="paragraph" w:styleId="a0">
    <w:name w:val="List Bullet"/>
    <w:basedOn w:val="a1"/>
    <w:uiPriority w:val="99"/>
    <w:unhideWhenUsed/>
    <w:rsid w:val="008A1BD3"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unhideWhenUsed/>
    <w:rsid w:val="008A1BD3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unhideWhenUsed/>
    <w:rsid w:val="008A1BD3"/>
    <w:pPr>
      <w:numPr>
        <w:numId w:val="3"/>
      </w:numPr>
      <w:contextualSpacing/>
    </w:pPr>
  </w:style>
  <w:style w:type="paragraph" w:styleId="a">
    <w:name w:val="List Number"/>
    <w:basedOn w:val="a1"/>
    <w:uiPriority w:val="99"/>
    <w:unhideWhenUsed/>
    <w:rsid w:val="008A1BD3"/>
    <w:pPr>
      <w:numPr>
        <w:numId w:val="5"/>
      </w:numPr>
      <w:contextualSpacing/>
    </w:pPr>
  </w:style>
  <w:style w:type="paragraph" w:styleId="2">
    <w:name w:val="List Number 2"/>
    <w:basedOn w:val="a1"/>
    <w:uiPriority w:val="99"/>
    <w:unhideWhenUsed/>
    <w:rsid w:val="008A1BD3"/>
    <w:pPr>
      <w:numPr>
        <w:numId w:val="6"/>
      </w:numPr>
      <w:contextualSpacing/>
    </w:pPr>
  </w:style>
  <w:style w:type="paragraph" w:styleId="3">
    <w:name w:val="List Number 3"/>
    <w:basedOn w:val="a1"/>
    <w:uiPriority w:val="99"/>
    <w:unhideWhenUsed/>
    <w:rsid w:val="008A1BD3"/>
    <w:pPr>
      <w:numPr>
        <w:numId w:val="7"/>
      </w:numPr>
      <w:contextualSpacing/>
    </w:pPr>
  </w:style>
  <w:style w:type="paragraph" w:styleId="af2">
    <w:name w:val="List Continue"/>
    <w:basedOn w:val="a1"/>
    <w:uiPriority w:val="99"/>
    <w:unhideWhenUsed/>
    <w:rsid w:val="008A1BD3"/>
    <w:pPr>
      <w:spacing w:after="120"/>
      <w:ind w:left="360"/>
      <w:contextualSpacing/>
    </w:pPr>
  </w:style>
  <w:style w:type="paragraph" w:styleId="26">
    <w:name w:val="List Continue 2"/>
    <w:basedOn w:val="a1"/>
    <w:uiPriority w:val="99"/>
    <w:unhideWhenUsed/>
    <w:rsid w:val="008A1BD3"/>
    <w:pPr>
      <w:spacing w:after="120"/>
      <w:ind w:left="720"/>
      <w:contextualSpacing/>
    </w:pPr>
  </w:style>
  <w:style w:type="paragraph" w:styleId="36">
    <w:name w:val="List Continue 3"/>
    <w:basedOn w:val="a1"/>
    <w:uiPriority w:val="99"/>
    <w:unhideWhenUsed/>
    <w:rsid w:val="008A1BD3"/>
    <w:pPr>
      <w:spacing w:after="120"/>
      <w:ind w:left="1080"/>
      <w:contextualSpacing/>
    </w:pPr>
  </w:style>
  <w:style w:type="paragraph" w:styleId="af3">
    <w:name w:val="macro"/>
    <w:link w:val="af4"/>
    <w:uiPriority w:val="99"/>
    <w:unhideWhenUsed/>
    <w:rsid w:val="008A1BD3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eastAsiaTheme="minorEastAsia" w:hAnsi="Courier"/>
      <w:sz w:val="20"/>
      <w:szCs w:val="20"/>
      <w:lang w:val="en-US"/>
    </w:rPr>
  </w:style>
  <w:style w:type="character" w:customStyle="1" w:styleId="af4">
    <w:name w:val="Текст макроса Знак"/>
    <w:basedOn w:val="a2"/>
    <w:link w:val="af3"/>
    <w:uiPriority w:val="99"/>
    <w:rsid w:val="008A1BD3"/>
    <w:rPr>
      <w:rFonts w:ascii="Courier" w:eastAsiaTheme="minorEastAsia" w:hAnsi="Courier"/>
      <w:sz w:val="20"/>
      <w:szCs w:val="20"/>
      <w:lang w:val="en-US"/>
    </w:rPr>
  </w:style>
  <w:style w:type="paragraph" w:styleId="27">
    <w:name w:val="Quote"/>
    <w:basedOn w:val="a1"/>
    <w:next w:val="a1"/>
    <w:link w:val="28"/>
    <w:uiPriority w:val="29"/>
    <w:qFormat/>
    <w:rsid w:val="008A1BD3"/>
    <w:rPr>
      <w:i/>
      <w:iCs/>
      <w:color w:val="000000" w:themeColor="text1"/>
    </w:rPr>
  </w:style>
  <w:style w:type="character" w:customStyle="1" w:styleId="28">
    <w:name w:val="Цитата 2 Знак"/>
    <w:basedOn w:val="a2"/>
    <w:link w:val="27"/>
    <w:uiPriority w:val="29"/>
    <w:rsid w:val="008A1BD3"/>
    <w:rPr>
      <w:rFonts w:eastAsiaTheme="minorEastAsia"/>
      <w:i/>
      <w:iCs/>
      <w:color w:val="000000" w:themeColor="text1"/>
      <w:lang w:val="en-US"/>
    </w:rPr>
  </w:style>
  <w:style w:type="character" w:styleId="af5">
    <w:name w:val="Strong"/>
    <w:basedOn w:val="a2"/>
    <w:uiPriority w:val="22"/>
    <w:qFormat/>
    <w:rsid w:val="008A1BD3"/>
    <w:rPr>
      <w:b/>
      <w:bCs/>
    </w:rPr>
  </w:style>
  <w:style w:type="character" w:styleId="af6">
    <w:name w:val="Emphasis"/>
    <w:basedOn w:val="a2"/>
    <w:uiPriority w:val="20"/>
    <w:qFormat/>
    <w:rsid w:val="008A1BD3"/>
    <w:rPr>
      <w:i/>
      <w:iCs/>
    </w:rPr>
  </w:style>
  <w:style w:type="paragraph" w:styleId="af7">
    <w:name w:val="Intense Quote"/>
    <w:basedOn w:val="a1"/>
    <w:next w:val="a1"/>
    <w:link w:val="af8"/>
    <w:uiPriority w:val="30"/>
    <w:qFormat/>
    <w:rsid w:val="008A1BD3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8">
    <w:name w:val="Выделенная цитата Знак"/>
    <w:basedOn w:val="a2"/>
    <w:link w:val="af7"/>
    <w:uiPriority w:val="30"/>
    <w:rsid w:val="008A1BD3"/>
    <w:rPr>
      <w:rFonts w:eastAsiaTheme="minorEastAsia"/>
      <w:b/>
      <w:bCs/>
      <w:i/>
      <w:iCs/>
      <w:color w:val="4F81BD" w:themeColor="accent1"/>
      <w:lang w:val="en-US"/>
    </w:rPr>
  </w:style>
  <w:style w:type="character" w:styleId="af9">
    <w:name w:val="Subtle Emphasis"/>
    <w:basedOn w:val="a2"/>
    <w:uiPriority w:val="19"/>
    <w:qFormat/>
    <w:rsid w:val="008A1BD3"/>
    <w:rPr>
      <w:i/>
      <w:iCs/>
      <w:color w:val="808080" w:themeColor="text1" w:themeTint="7F"/>
    </w:rPr>
  </w:style>
  <w:style w:type="character" w:styleId="afa">
    <w:name w:val="Intense Emphasis"/>
    <w:basedOn w:val="a2"/>
    <w:uiPriority w:val="21"/>
    <w:qFormat/>
    <w:rsid w:val="008A1BD3"/>
    <w:rPr>
      <w:b/>
      <w:bCs/>
      <w:i/>
      <w:iCs/>
      <w:color w:val="4F81BD" w:themeColor="accent1"/>
    </w:rPr>
  </w:style>
  <w:style w:type="character" w:styleId="afb">
    <w:name w:val="Subtle Reference"/>
    <w:basedOn w:val="a2"/>
    <w:uiPriority w:val="31"/>
    <w:qFormat/>
    <w:rsid w:val="008A1BD3"/>
    <w:rPr>
      <w:smallCaps/>
      <w:color w:val="C0504D" w:themeColor="accent2"/>
      <w:u w:val="single"/>
    </w:rPr>
  </w:style>
  <w:style w:type="character" w:styleId="afc">
    <w:name w:val="Intense Reference"/>
    <w:basedOn w:val="a2"/>
    <w:uiPriority w:val="32"/>
    <w:qFormat/>
    <w:rsid w:val="008A1BD3"/>
    <w:rPr>
      <w:b/>
      <w:bCs/>
      <w:smallCaps/>
      <w:color w:val="C0504D" w:themeColor="accent2"/>
      <w:spacing w:val="5"/>
      <w:u w:val="single"/>
    </w:rPr>
  </w:style>
  <w:style w:type="character" w:styleId="afd">
    <w:name w:val="Book Title"/>
    <w:basedOn w:val="a2"/>
    <w:uiPriority w:val="33"/>
    <w:qFormat/>
    <w:rsid w:val="008A1BD3"/>
    <w:rPr>
      <w:b/>
      <w:bCs/>
      <w:smallCaps/>
      <w:spacing w:val="5"/>
    </w:rPr>
  </w:style>
  <w:style w:type="paragraph" w:styleId="afe">
    <w:name w:val="TOC Heading"/>
    <w:basedOn w:val="1"/>
    <w:next w:val="a1"/>
    <w:uiPriority w:val="39"/>
    <w:semiHidden/>
    <w:unhideWhenUsed/>
    <w:qFormat/>
    <w:rsid w:val="008A1BD3"/>
    <w:pPr>
      <w:outlineLvl w:val="9"/>
    </w:pPr>
  </w:style>
  <w:style w:type="character" w:customStyle="1" w:styleId="aff">
    <w:name w:val="Текст выноски Знак"/>
    <w:basedOn w:val="a2"/>
    <w:link w:val="aff0"/>
    <w:uiPriority w:val="99"/>
    <w:semiHidden/>
    <w:rsid w:val="008A1BD3"/>
    <w:rPr>
      <w:rFonts w:ascii="Tahoma" w:eastAsiaTheme="minorEastAsia" w:hAnsi="Tahoma" w:cs="Tahoma"/>
      <w:sz w:val="16"/>
      <w:szCs w:val="16"/>
      <w:lang w:val="en-US"/>
    </w:rPr>
  </w:style>
  <w:style w:type="paragraph" w:styleId="aff0">
    <w:name w:val="Balloon Text"/>
    <w:basedOn w:val="a1"/>
    <w:link w:val="aff"/>
    <w:uiPriority w:val="99"/>
    <w:semiHidden/>
    <w:unhideWhenUsed/>
    <w:rsid w:val="008A1BD3"/>
    <w:pPr>
      <w:spacing w:after="0" w:line="240" w:lineRule="auto"/>
    </w:pPr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6899</Words>
  <Characters>39330</Characters>
  <Application>Microsoft Office Word</Application>
  <DocSecurity>0</DocSecurity>
  <Lines>327</Lines>
  <Paragraphs>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46137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</dc:creator>
  <cp:lastModifiedBy>Учитель</cp:lastModifiedBy>
  <cp:revision>2</cp:revision>
  <dcterms:created xsi:type="dcterms:W3CDTF">2023-05-13T17:02:00Z</dcterms:created>
  <dcterms:modified xsi:type="dcterms:W3CDTF">2023-05-13T17:27:00Z</dcterms:modified>
</cp:coreProperties>
</file>